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styles.xml" ContentType="application/vnd.openxmlformats-officedocument.wordprocessingml.styles+xml"/>
  <Override PartName="/word/footer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header6.xml" ContentType="application/vnd.openxmlformats-officedocument.wordprocessingml.header+xml"/>
  <Override PartName="/word/webSettings.xml" ContentType="application/vnd.openxmlformats-officedocument.wordprocessingml.webSettings+xml"/>
  <Override PartName="/word/footer1.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Default Extension="jpeg" ContentType="image/jpe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4DC" w:rsidRDefault="003574DC" w:rsidP="003C5E7D">
      <w:pPr>
        <w:pStyle w:val="Style2"/>
        <w:keepNext/>
        <w:keepLines/>
        <w:shd w:val="clear" w:color="auto" w:fill="auto"/>
        <w:ind w:left="426" w:right="382"/>
        <w:rPr>
          <w:color w:val="000000"/>
        </w:rPr>
      </w:pPr>
      <w:bookmarkStart w:id="0" w:name="_GoBack"/>
      <w:bookmarkEnd w:id="0"/>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B45808" w:rsidRDefault="00AD148A" w:rsidP="003C5E7D">
      <w:pPr>
        <w:pStyle w:val="Style4"/>
        <w:shd w:val="clear" w:color="auto" w:fill="auto"/>
        <w:spacing w:after="240" w:line="240" w:lineRule="exact"/>
        <w:ind w:left="426" w:right="382"/>
      </w:pPr>
      <w:r>
        <w:rPr>
          <w:color w:val="000000"/>
        </w:rPr>
        <w:t xml:space="preserve">JCT </w:t>
      </w:r>
      <w:r w:rsidR="00DB1D5F">
        <w:rPr>
          <w:color w:val="000000"/>
        </w:rPr>
        <w:t>Consultancy Agreement (Public Sector) 2016</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265E20">
        <w:rPr>
          <w:color w:val="000000"/>
        </w:rPr>
        <w:t>2021</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Default="00AD148A" w:rsidP="003C5E7D">
      <w:pPr>
        <w:pStyle w:val="Style14"/>
        <w:shd w:val="clear" w:color="auto" w:fill="auto"/>
        <w:ind w:left="426" w:right="382"/>
      </w:pPr>
      <w:r>
        <w:rPr>
          <w:color w:val="000000"/>
        </w:rPr>
        <w:t xml:space="preserve">In order to bring about this situation, a cross-governmental review of construction contract amendments was undertaken by the Crown Commercial Service (CCS) and the Infrastructure and Projects Authority (IPA). </w:t>
      </w:r>
      <w:r w:rsidR="00B4627B">
        <w:rPr>
          <w:color w:val="000000"/>
        </w:rPr>
        <w:t>C</w:t>
      </w:r>
      <w:r>
        <w:rPr>
          <w:color w:val="000000"/>
        </w:rPr>
        <w:t>lauses were identified as those which would benefit most from the standardisation described above. These clauses were reviewed and redrafted to enhance their ease of comprehension, with the core wording translated to NEC, JCT and PPC2000 terminology.</w:t>
      </w:r>
    </w:p>
    <w:p w:rsidR="00B45808" w:rsidRDefault="00AD148A" w:rsidP="003C5E7D">
      <w:pPr>
        <w:pStyle w:val="Style14"/>
        <w:shd w:val="clear" w:color="auto" w:fill="auto"/>
        <w:ind w:left="426" w:right="382"/>
      </w:pPr>
      <w:r>
        <w:rPr>
          <w:color w:val="000000"/>
        </w:rPr>
        <w:t>These</w:t>
      </w:r>
      <w:r w:rsidR="00760257">
        <w:rPr>
          <w:color w:val="000000"/>
        </w:rPr>
        <w:t xml:space="preserve"> </w:t>
      </w:r>
      <w:r w:rsidR="00DB1D5F">
        <w:rPr>
          <w:color w:val="000000"/>
        </w:rPr>
        <w:t xml:space="preserve">twenty </w:t>
      </w:r>
      <w:r w:rsidR="006F73B9">
        <w:rPr>
          <w:color w:val="000000"/>
        </w:rPr>
        <w:t xml:space="preserve">– five </w:t>
      </w:r>
      <w:r>
        <w:rPr>
          <w:color w:val="000000"/>
        </w:rPr>
        <w:t>clauses are replicated within the NEC, JCT and PPC2000 boilerplate documents. This is one of the</w:t>
      </w:r>
      <w:r>
        <w:rPr>
          <w:rStyle w:val="CharStyle16"/>
          <w:color w:val="000000"/>
        </w:rPr>
        <w:t xml:space="preserve"> JCT versions</w:t>
      </w:r>
      <w:r>
        <w:rPr>
          <w:color w:val="000000"/>
        </w:rPr>
        <w:t xml:space="preserve"> and applies to </w:t>
      </w:r>
      <w:r w:rsidR="00DB1D5F">
        <w:rPr>
          <w:color w:val="000000"/>
        </w:rPr>
        <w:t>Consultancy Agreement (Public Sector) 2016.</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B45808" w:rsidRDefault="00AD148A" w:rsidP="003C5E7D">
      <w:pPr>
        <w:pStyle w:val="Style14"/>
        <w:shd w:val="clear" w:color="auto" w:fill="auto"/>
        <w:spacing w:after="798"/>
        <w:ind w:left="426" w:right="382"/>
      </w:pPr>
      <w:r>
        <w:rPr>
          <w:color w:val="000000"/>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B45808" w:rsidRPr="00872E5F" w:rsidRDefault="00AD148A" w:rsidP="003C5E7D">
      <w:pPr>
        <w:pStyle w:val="Style17"/>
        <w:shd w:val="clear" w:color="auto" w:fill="auto"/>
        <w:spacing w:before="0" w:after="258" w:line="200" w:lineRule="exact"/>
        <w:ind w:left="426" w:right="382"/>
        <w:rPr>
          <w:sz w:val="22"/>
          <w:szCs w:val="22"/>
        </w:rPr>
      </w:pPr>
      <w:r w:rsidRPr="00872E5F">
        <w:rPr>
          <w:color w:val="000000"/>
          <w:sz w:val="22"/>
          <w:szCs w:val="22"/>
        </w:rPr>
        <w:t xml:space="preserve">JCT </w:t>
      </w:r>
      <w:r w:rsidR="009D5D7B" w:rsidRPr="00872E5F">
        <w:rPr>
          <w:color w:val="000000"/>
          <w:sz w:val="22"/>
          <w:szCs w:val="22"/>
        </w:rPr>
        <w:t>Consultan</w:t>
      </w:r>
      <w:r w:rsidR="00DB1D5F" w:rsidRPr="00872E5F">
        <w:rPr>
          <w:color w:val="000000"/>
          <w:sz w:val="22"/>
          <w:szCs w:val="22"/>
        </w:rPr>
        <w:t>cy</w:t>
      </w:r>
      <w:r w:rsidRPr="00872E5F">
        <w:rPr>
          <w:color w:val="000000"/>
          <w:sz w:val="22"/>
          <w:szCs w:val="22"/>
        </w:rPr>
        <w:t xml:space="preserve"> </w:t>
      </w:r>
      <w:r w:rsidR="00DB1D5F" w:rsidRPr="00872E5F">
        <w:rPr>
          <w:color w:val="000000"/>
          <w:sz w:val="22"/>
          <w:szCs w:val="22"/>
        </w:rPr>
        <w:t>Agreement (Public Sector) 2016</w:t>
      </w:r>
    </w:p>
    <w:p w:rsidR="00B45808" w:rsidRPr="00872E5F" w:rsidRDefault="00AD148A" w:rsidP="003C5E7D">
      <w:pPr>
        <w:pStyle w:val="Style10"/>
        <w:shd w:val="clear" w:color="auto" w:fill="auto"/>
        <w:spacing w:after="263" w:line="200" w:lineRule="exact"/>
        <w:ind w:left="426" w:right="382" w:firstLine="0"/>
        <w:rPr>
          <w:sz w:val="22"/>
          <w:szCs w:val="22"/>
        </w:rPr>
      </w:pPr>
      <w:r w:rsidRPr="00872E5F">
        <w:rPr>
          <w:color w:val="000000"/>
          <w:sz w:val="22"/>
          <w:szCs w:val="22"/>
        </w:rPr>
        <w:t>• Insert a new article into the standard contract document:</w:t>
      </w:r>
    </w:p>
    <w:p w:rsidR="00B45808" w:rsidRPr="00872E5F" w:rsidRDefault="00AD148A" w:rsidP="0000593A">
      <w:pPr>
        <w:pStyle w:val="Style17"/>
        <w:shd w:val="clear" w:color="auto" w:fill="auto"/>
        <w:spacing w:before="0" w:after="204" w:line="200" w:lineRule="exact"/>
        <w:ind w:left="426" w:right="382" w:firstLine="294"/>
        <w:jc w:val="left"/>
        <w:rPr>
          <w:sz w:val="22"/>
          <w:szCs w:val="22"/>
        </w:rPr>
      </w:pPr>
      <w:r w:rsidRPr="00872E5F">
        <w:rPr>
          <w:color w:val="000000"/>
          <w:sz w:val="22"/>
          <w:szCs w:val="22"/>
        </w:rPr>
        <w:t xml:space="preserve">Article </w:t>
      </w:r>
      <w:r w:rsidR="00DB1D5F" w:rsidRPr="00872E5F">
        <w:rPr>
          <w:color w:val="000000"/>
          <w:sz w:val="22"/>
          <w:szCs w:val="22"/>
        </w:rPr>
        <w:t>7</w:t>
      </w:r>
      <w:r w:rsidRPr="00872E5F">
        <w:rPr>
          <w:color w:val="000000"/>
          <w:sz w:val="22"/>
          <w:szCs w:val="22"/>
        </w:rPr>
        <w:t>: Schedule of Amendments</w:t>
      </w:r>
    </w:p>
    <w:p w:rsidR="00B45808" w:rsidRPr="00872E5F" w:rsidRDefault="00AD148A" w:rsidP="0000593A">
      <w:pPr>
        <w:pStyle w:val="Style10"/>
        <w:shd w:val="clear" w:color="auto" w:fill="auto"/>
        <w:spacing w:line="274" w:lineRule="exact"/>
        <w:ind w:left="720" w:right="382" w:firstLine="0"/>
        <w:rPr>
          <w:color w:val="000000"/>
          <w:sz w:val="22"/>
          <w:szCs w:val="22"/>
        </w:rPr>
      </w:pPr>
      <w:r w:rsidRPr="00872E5F">
        <w:rPr>
          <w:color w:val="000000"/>
          <w:sz w:val="22"/>
          <w:szCs w:val="22"/>
        </w:rPr>
        <w:t>Th</w:t>
      </w:r>
      <w:r w:rsidR="00DB1D5F" w:rsidRPr="00872E5F">
        <w:rPr>
          <w:color w:val="000000"/>
          <w:sz w:val="22"/>
          <w:szCs w:val="22"/>
        </w:rPr>
        <w:t>is</w:t>
      </w:r>
      <w:r w:rsidRPr="00872E5F">
        <w:rPr>
          <w:color w:val="000000"/>
          <w:sz w:val="22"/>
          <w:szCs w:val="22"/>
        </w:rPr>
        <w:t xml:space="preserve"> Contract is modified by the Schedule of Amendments (which has been initialled on behalf of both parties) and is to be read and construed accordingly.</w:t>
      </w:r>
    </w:p>
    <w:p w:rsidR="006169A2" w:rsidRDefault="006169A2" w:rsidP="003C5E7D">
      <w:pPr>
        <w:ind w:left="426" w:right="382"/>
      </w:pPr>
      <w:r>
        <w:br w:type="page"/>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2"/>
        <w:shd w:val="clear" w:color="auto" w:fill="auto"/>
        <w:spacing w:after="180" w:line="274" w:lineRule="exact"/>
        <w:ind w:left="426" w:right="382"/>
      </w:pPr>
      <w:r>
        <w:rPr>
          <w:color w:val="000000"/>
        </w:rPr>
        <w:t>[Preparation Note: Unless an electronic version of the JCT contract is being used AND this new Article has been inserted in the text of it as an amendment, this new Article MUST be written, in manuscript, at the end of the Articles on the face of each original standard form JCT contract to be executed by the parties.]</w:t>
      </w:r>
    </w:p>
    <w:p w:rsidR="00B45808" w:rsidRDefault="00AD148A" w:rsidP="00265E20">
      <w:pPr>
        <w:pStyle w:val="Style10"/>
        <w:numPr>
          <w:ilvl w:val="0"/>
          <w:numId w:val="1"/>
        </w:numPr>
        <w:shd w:val="clear" w:color="auto" w:fill="auto"/>
        <w:tabs>
          <w:tab w:val="left" w:pos="851"/>
        </w:tabs>
        <w:spacing w:line="288" w:lineRule="auto"/>
        <w:ind w:left="851" w:right="382" w:hanging="425"/>
      </w:pPr>
      <w:r>
        <w:rPr>
          <w:color w:val="000000"/>
        </w:rPr>
        <w:t xml:space="preserve">Append pages 8 to </w:t>
      </w:r>
      <w:r w:rsidR="00367657">
        <w:rPr>
          <w:color w:val="000000"/>
        </w:rPr>
        <w:t>5</w:t>
      </w:r>
      <w:r w:rsidR="00261319">
        <w:rPr>
          <w:color w:val="000000"/>
        </w:rPr>
        <w:t>0</w:t>
      </w:r>
      <w:r>
        <w:rPr>
          <w:color w:val="000000"/>
        </w:rPr>
        <w:t xml:space="preserve"> of this Standard 'Boilerplate' Amendments document to the standard contract document as this Schedule of Amendments.</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t>Table of Contents</w:t>
      </w:r>
    </w:p>
    <w:p w:rsidR="00D352BA" w:rsidRDefault="00D352BA" w:rsidP="00D352BA">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D352BA" w:rsidRPr="00D352BA" w:rsidRDefault="00D352BA" w:rsidP="00D352BA">
      <w:pPr>
        <w:pStyle w:val="TOC1"/>
        <w:shd w:val="clear" w:color="auto" w:fill="auto"/>
        <w:tabs>
          <w:tab w:val="right" w:leader="dot" w:pos="9024"/>
        </w:tabs>
        <w:ind w:left="426" w:right="382"/>
        <w:rPr>
          <w:color w:val="000000"/>
        </w:rPr>
      </w:pPr>
      <w:r w:rsidRPr="006F73B9">
        <w:rPr>
          <w:b/>
          <w:color w:val="000000"/>
        </w:rPr>
        <w:t>JCT Consultancy (Public Sector) 2016</w:t>
      </w:r>
      <w:r>
        <w:rPr>
          <w:color w:val="000000"/>
        </w:rPr>
        <w:t xml:space="preserve"> </w:t>
      </w:r>
      <w:r w:rsidRPr="00D352BA">
        <w:tab/>
        <w:t>9</w:t>
      </w:r>
    </w:p>
    <w:p w:rsidR="00D352BA" w:rsidRPr="00195BC3" w:rsidRDefault="00D352BA" w:rsidP="00D352BA">
      <w:pPr>
        <w:pStyle w:val="TOC1"/>
        <w:shd w:val="clear" w:color="auto" w:fill="auto"/>
        <w:tabs>
          <w:tab w:val="right" w:leader="dot" w:pos="9024"/>
        </w:tabs>
        <w:ind w:left="426" w:right="382"/>
        <w:rPr>
          <w:color w:val="000000"/>
        </w:rPr>
      </w:pPr>
      <w:r>
        <w:rPr>
          <w:color w:val="000000"/>
        </w:rPr>
        <w:t>Definitions</w:t>
      </w:r>
      <w:r>
        <w:rPr>
          <w:color w:val="000000"/>
        </w:rPr>
        <w:tab/>
        <w:t>9</w:t>
      </w:r>
    </w:p>
    <w:p w:rsidR="00D352BA" w:rsidRPr="00195BC3" w:rsidRDefault="00D352BA" w:rsidP="00D352BA">
      <w:pPr>
        <w:pStyle w:val="TOC1"/>
        <w:shd w:val="clear" w:color="auto" w:fill="auto"/>
        <w:tabs>
          <w:tab w:val="right" w:leader="dot" w:pos="9024"/>
        </w:tabs>
        <w:ind w:left="426" w:right="382"/>
        <w:rPr>
          <w:color w:val="000000"/>
        </w:rPr>
      </w:pPr>
      <w:r>
        <w:rPr>
          <w:color w:val="000000"/>
        </w:rPr>
        <w:t>Contracts and Rights of Third Parties Act 1999</w:t>
      </w:r>
      <w:r>
        <w:rPr>
          <w:color w:val="000000"/>
        </w:rPr>
        <w:tab/>
        <w:t xml:space="preserve"> 12</w:t>
      </w:r>
    </w:p>
    <w:p w:rsidR="00D352BA" w:rsidRPr="00195BC3" w:rsidRDefault="00D352BA" w:rsidP="00D352BA">
      <w:pPr>
        <w:pStyle w:val="TOC1"/>
        <w:shd w:val="clear" w:color="auto" w:fill="auto"/>
        <w:tabs>
          <w:tab w:val="right" w:leader="dot" w:pos="9024"/>
        </w:tabs>
        <w:ind w:left="426" w:right="382"/>
        <w:rPr>
          <w:color w:val="000000"/>
        </w:rPr>
      </w:pPr>
      <w:r>
        <w:rPr>
          <w:color w:val="000000"/>
        </w:rPr>
        <w:t>MOD DEFCONS Requirements</w:t>
      </w:r>
      <w:r>
        <w:rPr>
          <w:color w:val="000000"/>
        </w:rPr>
        <w:tab/>
        <w:t>12</w:t>
      </w:r>
    </w:p>
    <w:p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Freedom of Information </w:t>
      </w:r>
      <w:r>
        <w:rPr>
          <w:color w:val="000000"/>
        </w:rPr>
        <w:tab/>
        <w:t>13</w:t>
      </w:r>
    </w:p>
    <w:p w:rsidR="00D352BA" w:rsidRPr="00195BC3" w:rsidRDefault="00D352BA" w:rsidP="00D352BA">
      <w:pPr>
        <w:pStyle w:val="TOC1"/>
        <w:shd w:val="clear" w:color="auto" w:fill="auto"/>
        <w:tabs>
          <w:tab w:val="right" w:leader="dot" w:pos="9024"/>
        </w:tabs>
        <w:ind w:left="426" w:right="382"/>
        <w:rPr>
          <w:color w:val="000000"/>
        </w:rPr>
      </w:pPr>
      <w:r>
        <w:rPr>
          <w:color w:val="000000"/>
        </w:rPr>
        <w:t>Tax Compliance</w:t>
      </w:r>
      <w:r>
        <w:rPr>
          <w:color w:val="000000"/>
        </w:rPr>
        <w:tab/>
        <w:t>13</w:t>
      </w:r>
    </w:p>
    <w:p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Confidentiality and Information Sharing</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Prevention of Fraud and Bribery</w:t>
      </w:r>
      <w:r>
        <w:rPr>
          <w:color w:val="000000"/>
        </w:rPr>
        <w:tab/>
        <w:t>14</w:t>
      </w:r>
    </w:p>
    <w:p w:rsidR="00D352BA" w:rsidRPr="00195BC3" w:rsidRDefault="00D352BA" w:rsidP="00D352BA">
      <w:pPr>
        <w:pStyle w:val="TOC1"/>
        <w:shd w:val="clear" w:color="auto" w:fill="auto"/>
        <w:tabs>
          <w:tab w:val="right" w:leader="dot" w:pos="9024"/>
        </w:tabs>
        <w:ind w:left="426" w:right="382"/>
        <w:rPr>
          <w:color w:val="000000"/>
        </w:rPr>
      </w:pPr>
      <w:r>
        <w:rPr>
          <w:color w:val="000000"/>
        </w:rPr>
        <w:t>Security Requirements</w:t>
      </w:r>
      <w:r>
        <w:rPr>
          <w:color w:val="000000"/>
        </w:rPr>
        <w:tab/>
        <w:t>15</w:t>
      </w:r>
    </w:p>
    <w:p w:rsidR="00D352BA" w:rsidRPr="00195BC3" w:rsidRDefault="00D352BA" w:rsidP="00D352BA">
      <w:pPr>
        <w:pStyle w:val="TOC1"/>
        <w:shd w:val="clear" w:color="auto" w:fill="auto"/>
        <w:tabs>
          <w:tab w:val="right" w:leader="dot" w:pos="9024"/>
        </w:tabs>
        <w:ind w:left="426" w:right="382"/>
        <w:rPr>
          <w:color w:val="000000"/>
        </w:rPr>
      </w:pPr>
      <w:r>
        <w:rPr>
          <w:color w:val="000000"/>
        </w:rPr>
        <w:t>Cyber Essentials</w:t>
      </w:r>
      <w:r>
        <w:rPr>
          <w:color w:val="000000"/>
        </w:rPr>
        <w:tab/>
        <w:t>15</w:t>
      </w:r>
    </w:p>
    <w:p w:rsidR="00D352BA" w:rsidRDefault="00D352BA" w:rsidP="00D352BA">
      <w:pPr>
        <w:pStyle w:val="TOC1"/>
        <w:shd w:val="clear" w:color="auto" w:fill="auto"/>
        <w:tabs>
          <w:tab w:val="right" w:leader="dot" w:pos="9024"/>
        </w:tabs>
        <w:ind w:left="426" w:right="382"/>
        <w:rPr>
          <w:color w:val="000000"/>
        </w:rPr>
      </w:pPr>
      <w:r w:rsidRPr="0029385B">
        <w:rPr>
          <w:color w:val="000000"/>
        </w:rPr>
        <w:t>Equality</w:t>
      </w:r>
      <w:r>
        <w:rPr>
          <w:color w:val="000000"/>
        </w:rPr>
        <w:t xml:space="preserve"> and diversity</w:t>
      </w:r>
      <w:r>
        <w:rPr>
          <w:color w:val="000000"/>
        </w:rPr>
        <w:tab/>
        <w:t>15</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Conflicts of interest</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Publicity and Branding</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HMRC Requirements</w:t>
      </w:r>
      <w:r w:rsidRPr="0029385B">
        <w:rPr>
          <w:color w:val="000000"/>
        </w:rPr>
        <w:tab/>
        <w:t>16</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Change of Control</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Standing</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Financial Distress</w:t>
      </w:r>
      <w:r w:rsidRPr="0029385B">
        <w:rPr>
          <w:color w:val="000000"/>
        </w:rPr>
        <w:tab/>
        <w:t>17</w:t>
      </w:r>
    </w:p>
    <w:p w:rsidR="00D352BA" w:rsidRPr="0029385B" w:rsidRDefault="00D352BA" w:rsidP="00D352BA">
      <w:pPr>
        <w:pStyle w:val="TOC1"/>
        <w:shd w:val="clear" w:color="auto" w:fill="auto"/>
        <w:tabs>
          <w:tab w:val="right" w:leader="dot" w:pos="9024"/>
        </w:tabs>
        <w:ind w:left="426" w:right="382"/>
        <w:rPr>
          <w:color w:val="000000"/>
        </w:rPr>
      </w:pPr>
      <w:r w:rsidRPr="0029385B">
        <w:rPr>
          <w:color w:val="000000"/>
        </w:rPr>
        <w:t>R</w:t>
      </w:r>
      <w:r>
        <w:rPr>
          <w:color w:val="000000"/>
        </w:rPr>
        <w:t>ecords, audit access and open book data</w:t>
      </w:r>
      <w:r>
        <w:rPr>
          <w:color w:val="000000"/>
        </w:rPr>
        <w:tab/>
        <w:t>17</w:t>
      </w:r>
    </w:p>
    <w:p w:rsidR="00D352BA" w:rsidRDefault="00D352BA" w:rsidP="00D352BA">
      <w:pPr>
        <w:pStyle w:val="TOC1"/>
        <w:shd w:val="clear" w:color="auto" w:fill="auto"/>
        <w:tabs>
          <w:tab w:val="right" w:leader="dot" w:pos="9024"/>
        </w:tabs>
        <w:ind w:left="426" w:right="382"/>
        <w:rPr>
          <w:color w:val="000000"/>
        </w:rPr>
      </w:pPr>
      <w:r>
        <w:rPr>
          <w:color w:val="000000"/>
        </w:rPr>
        <w:t>Consultant's obligations</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Legislation and Official Secrets</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Building Information Modelling (BIM)</w:t>
      </w:r>
      <w:r>
        <w:rPr>
          <w:color w:val="000000"/>
        </w:rPr>
        <w:tab/>
        <w:t>19</w:t>
      </w:r>
    </w:p>
    <w:p w:rsidR="00D352BA" w:rsidRPr="00195BC3" w:rsidRDefault="00D352BA" w:rsidP="00D352BA">
      <w:pPr>
        <w:pStyle w:val="TOC1"/>
        <w:shd w:val="clear" w:color="auto" w:fill="auto"/>
        <w:tabs>
          <w:tab w:val="right" w:leader="dot" w:pos="9024"/>
        </w:tabs>
        <w:ind w:left="426" w:right="382"/>
        <w:rPr>
          <w:color w:val="000000"/>
        </w:rPr>
      </w:pPr>
      <w:r>
        <w:rPr>
          <w:color w:val="000000"/>
        </w:rPr>
        <w:t xml:space="preserve">Sub-contracting </w:t>
      </w:r>
      <w:r>
        <w:rPr>
          <w:color w:val="000000"/>
        </w:rPr>
        <w:tab/>
        <w:t>20</w:t>
      </w:r>
    </w:p>
    <w:p w:rsidR="00D352BA" w:rsidRPr="00D352BA" w:rsidRDefault="00D352BA" w:rsidP="00D352BA">
      <w:pPr>
        <w:pStyle w:val="TOC1"/>
        <w:shd w:val="clear" w:color="auto" w:fill="auto"/>
        <w:tabs>
          <w:tab w:val="right" w:leader="dot" w:pos="9024"/>
        </w:tabs>
        <w:ind w:left="426" w:right="382"/>
        <w:rPr>
          <w:color w:val="000000"/>
        </w:rPr>
      </w:pPr>
      <w:r>
        <w:rPr>
          <w:color w:val="000000"/>
        </w:rPr>
        <w:t>Apprenticeships</w:t>
      </w:r>
      <w:r>
        <w:rPr>
          <w:color w:val="000000"/>
        </w:rPr>
        <w:tab/>
        <w:t>21</w:t>
      </w:r>
    </w:p>
    <w:p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Copyright and use / Intellectual Property Rights</w:t>
      </w:r>
      <w:r w:rsidRPr="00D352BA">
        <w:rPr>
          <w:color w:val="000000"/>
        </w:rPr>
        <w:tab/>
        <w:t>22</w:t>
      </w:r>
    </w:p>
    <w:p w:rsidR="00D352BA" w:rsidRPr="00D352BA" w:rsidRDefault="00D352BA" w:rsidP="00D352BA">
      <w:pPr>
        <w:pStyle w:val="TOC1"/>
        <w:shd w:val="clear" w:color="auto" w:fill="auto"/>
        <w:tabs>
          <w:tab w:val="right" w:leader="dot" w:pos="9024"/>
        </w:tabs>
        <w:ind w:left="426" w:right="382"/>
        <w:rPr>
          <w:color w:val="000000"/>
        </w:rPr>
      </w:pPr>
      <w:r w:rsidRPr="00D352BA">
        <w:rPr>
          <w:color w:val="000000"/>
        </w:rPr>
        <w:t>Confidentiality and Information Sharing</w:t>
      </w:r>
      <w:r w:rsidRPr="00D352BA">
        <w:rPr>
          <w:color w:val="000000"/>
        </w:rPr>
        <w:tab/>
        <w:t>23</w:t>
      </w:r>
    </w:p>
    <w:p w:rsidR="00D352BA" w:rsidRPr="00D352BA" w:rsidRDefault="00D352BA" w:rsidP="00D352BA">
      <w:pPr>
        <w:pStyle w:val="TOC1"/>
        <w:shd w:val="clear" w:color="auto" w:fill="auto"/>
        <w:tabs>
          <w:tab w:val="right" w:leader="dot" w:pos="9024"/>
        </w:tabs>
        <w:ind w:left="426" w:right="382"/>
        <w:rPr>
          <w:color w:val="000000"/>
        </w:rPr>
      </w:pPr>
      <w:r w:rsidRPr="00D352BA">
        <w:rPr>
          <w:b/>
          <w:color w:val="000000"/>
        </w:rPr>
        <w:t>Schedules</w:t>
      </w:r>
    </w:p>
    <w:p w:rsidR="00D352BA" w:rsidRDefault="00D352BA" w:rsidP="00D352BA">
      <w:pPr>
        <w:pStyle w:val="TOC1"/>
        <w:shd w:val="clear" w:color="auto" w:fill="auto"/>
        <w:tabs>
          <w:tab w:val="right" w:leader="dot" w:pos="9024"/>
        </w:tabs>
        <w:ind w:left="426" w:right="382"/>
        <w:rPr>
          <w:color w:val="000000"/>
        </w:rPr>
      </w:pPr>
      <w:r>
        <w:rPr>
          <w:color w:val="000000"/>
        </w:rPr>
        <w:t>Financial Distress</w:t>
      </w:r>
      <w:r w:rsidRPr="00D352BA">
        <w:rPr>
          <w:color w:val="000000"/>
        </w:rPr>
        <w:tab/>
        <w:t>26</w:t>
      </w:r>
    </w:p>
    <w:p w:rsidR="00D352BA" w:rsidRPr="00195BC3" w:rsidRDefault="00D352BA" w:rsidP="00D352BA">
      <w:pPr>
        <w:pStyle w:val="TOC1"/>
        <w:shd w:val="clear" w:color="auto" w:fill="auto"/>
        <w:tabs>
          <w:tab w:val="right" w:leader="dot" w:pos="9024"/>
        </w:tabs>
        <w:ind w:left="426" w:right="382"/>
        <w:rPr>
          <w:color w:val="000000"/>
        </w:rPr>
      </w:pPr>
      <w:r>
        <w:rPr>
          <w:color w:val="000000"/>
        </w:rPr>
        <w:t>GDPR</w:t>
      </w:r>
      <w:r>
        <w:rPr>
          <w:color w:val="000000"/>
        </w:rPr>
        <w:tab/>
      </w:r>
      <w:r w:rsidRPr="00D352BA">
        <w:rPr>
          <w:color w:val="000000"/>
        </w:rPr>
        <w:t>30</w:t>
      </w:r>
    </w:p>
    <w:p w:rsidR="00D352BA" w:rsidRPr="00195BC3" w:rsidRDefault="00D352BA" w:rsidP="00D352BA">
      <w:pPr>
        <w:pStyle w:val="TOC1"/>
        <w:shd w:val="clear" w:color="auto" w:fill="auto"/>
        <w:tabs>
          <w:tab w:val="right" w:leader="dot" w:pos="9024"/>
        </w:tabs>
        <w:ind w:left="426" w:right="382"/>
        <w:rPr>
          <w:color w:val="000000"/>
        </w:rPr>
      </w:pPr>
      <w:r>
        <w:rPr>
          <w:color w:val="000000"/>
        </w:rPr>
        <w:t>Security Provisions</w:t>
      </w:r>
      <w:r>
        <w:rPr>
          <w:color w:val="000000"/>
        </w:rPr>
        <w:tab/>
        <w:t>3</w:t>
      </w:r>
      <w:r w:rsidRPr="00D352BA">
        <w:rPr>
          <w:color w:val="000000"/>
        </w:rPr>
        <w:t>7</w:t>
      </w:r>
    </w:p>
    <w:p w:rsidR="00D352BA" w:rsidRPr="00195BC3" w:rsidRDefault="00D352BA" w:rsidP="00D352BA">
      <w:pPr>
        <w:pStyle w:val="TOC1"/>
        <w:shd w:val="clear" w:color="auto" w:fill="auto"/>
        <w:tabs>
          <w:tab w:val="right" w:leader="dot" w:pos="9024"/>
        </w:tabs>
        <w:ind w:left="426" w:right="382"/>
        <w:rPr>
          <w:color w:val="000000"/>
        </w:rPr>
        <w:sectPr w:rsidR="00D352BA" w:rsidRPr="00195BC3" w:rsidSect="00D352BA">
          <w:type w:val="continuous"/>
          <w:pgSz w:w="11909" w:h="16834"/>
          <w:pgMar w:top="1701" w:right="1440" w:bottom="1701" w:left="1440" w:header="0" w:footer="3" w:gutter="0"/>
          <w:cols w:space="720"/>
          <w:noEndnote/>
          <w:docGrid w:linePitch="360"/>
        </w:sectPr>
      </w:pPr>
      <w:r>
        <w:rPr>
          <w:color w:val="000000"/>
        </w:rPr>
        <w:t>Cyber Essentials</w:t>
      </w:r>
      <w:r>
        <w:rPr>
          <w:color w:val="000000"/>
        </w:rPr>
        <w:tab/>
        <w:t>4</w:t>
      </w:r>
      <w:r w:rsidRPr="00D352BA">
        <w:rPr>
          <w:color w:val="000000"/>
        </w:rPr>
        <w:t>9</w:t>
      </w:r>
    </w:p>
    <w:p w:rsidR="006169A2" w:rsidRDefault="006169A2" w:rsidP="00D352BA">
      <w:pPr>
        <w:widowControl/>
        <w:ind w:right="382"/>
        <w:rPr>
          <w:rFonts w:ascii="Arial" w:hAnsi="Arial" w:cs="Arial"/>
          <w:b/>
          <w:bCs/>
          <w:sz w:val="20"/>
          <w:szCs w:val="20"/>
        </w:rPr>
      </w:pPr>
      <w:r>
        <w:br w:type="page"/>
      </w:r>
    </w:p>
    <w:p w:rsidR="00B45808" w:rsidRDefault="00AD148A" w:rsidP="003C5E7D">
      <w:pPr>
        <w:pStyle w:val="Style29"/>
        <w:keepNext/>
        <w:keepLines/>
        <w:shd w:val="clear" w:color="auto" w:fill="auto"/>
        <w:spacing w:after="204" w:line="200" w:lineRule="exact"/>
        <w:ind w:left="426" w:right="382"/>
      </w:pPr>
      <w:r>
        <w:rPr>
          <w:color w:val="000000"/>
        </w:rPr>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9D5D7B">
        <w:rPr>
          <w:color w:val="000000"/>
        </w:rPr>
        <w:t>Consultant</w:t>
      </w:r>
      <w:r>
        <w:rPr>
          <w:color w:val="000000"/>
        </w:rPr>
        <w:t xml:space="preserve"> must hold </w:t>
      </w:r>
      <w:r w:rsidR="00872E5F">
        <w:rPr>
          <w:color w:val="000000"/>
        </w:rPr>
        <w:t>s</w:t>
      </w:r>
      <w:r>
        <w:rPr>
          <w:color w:val="000000"/>
        </w:rPr>
        <w:t>ub</w:t>
      </w:r>
      <w:r w:rsidR="00367657">
        <w:rPr>
          <w:color w:val="000000"/>
        </w:rPr>
        <w:t>-</w:t>
      </w:r>
      <w:r w:rsidR="00872E5F">
        <w:rPr>
          <w:color w:val="000000"/>
        </w:rPr>
        <w:t>c</w:t>
      </w:r>
      <w:r w:rsidR="009D5D7B">
        <w:rPr>
          <w:color w:val="000000"/>
        </w:rPr>
        <w:t>on</w:t>
      </w:r>
      <w:r w:rsidR="00367657">
        <w:rPr>
          <w:color w:val="000000"/>
        </w:rPr>
        <w:t>tractors</w:t>
      </w:r>
      <w:r>
        <w:rPr>
          <w:color w:val="000000"/>
        </w:rPr>
        <w:t xml:space="preserve"> to the same standards, keep appropriate records of compliance, and immediately notify the Client of potential breaches and work with them to rectify the situation.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9D5D7B" w:rsidP="003C5E7D">
      <w:pPr>
        <w:pStyle w:val="Style10"/>
        <w:shd w:val="clear" w:color="auto" w:fill="auto"/>
        <w:spacing w:after="220" w:line="250" w:lineRule="exact"/>
        <w:ind w:left="426" w:right="382" w:firstLine="0"/>
        <w:jc w:val="both"/>
      </w:pPr>
      <w:r>
        <w:rPr>
          <w:color w:val="000000"/>
        </w:rPr>
        <w:t>Consultant</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9D5D7B">
        <w:rPr>
          <w:color w:val="000000"/>
        </w:rPr>
        <w:t>Consultant</w:t>
      </w:r>
      <w:r>
        <w:rPr>
          <w:color w:val="000000"/>
        </w:rPr>
        <w:t xml:space="preserve">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480AEF" w:rsidRDefault="00AD148A" w:rsidP="003C5E7D">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t xml:space="preserve">exceptions where that obligation does not apply, and additional restrictions on the </w:t>
      </w:r>
      <w:r w:rsidR="009D5D7B">
        <w:rPr>
          <w:color w:val="000000"/>
        </w:rPr>
        <w:t>Consultant</w:t>
      </w:r>
      <w:r>
        <w:rPr>
          <w:color w:val="000000"/>
        </w:rPr>
        <w:t xml:space="preserve"> and further rights for the Client.</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9D5D7B">
        <w:rPr>
          <w:color w:val="000000"/>
        </w:rPr>
        <w:t>Consultant</w:t>
      </w:r>
      <w:r>
        <w:rPr>
          <w:color w:val="000000"/>
        </w:rP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9D5D7B">
        <w:rPr>
          <w:color w:val="000000"/>
        </w:rPr>
        <w:t>Consultant</w:t>
      </w:r>
      <w:r>
        <w:rPr>
          <w:color w:val="000000"/>
        </w:rPr>
        <w:t xml:space="preserve"> is under an obligation to notify the Client of relevant Tax Non Compliance. The </w:t>
      </w:r>
      <w:r w:rsidR="009D5D7B">
        <w:rPr>
          <w:color w:val="000000"/>
        </w:rPr>
        <w:t>Consultant</w:t>
      </w:r>
      <w:r>
        <w:rPr>
          <w:color w:val="000000"/>
        </w:rPr>
        <w:t xml:space="preserve"> must provide more information if the Occasion of Tax Non Compliance occurs prior to defects date (NEC) / Rectification Period (JCT and PPC).</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Contract (Rights of Third Parties) Act 1999</w:t>
      </w:r>
    </w:p>
    <w:p w:rsidR="00B45808" w:rsidRDefault="00AD148A" w:rsidP="003C5E7D">
      <w:pPr>
        <w:pStyle w:val="Style10"/>
        <w:shd w:val="clear" w:color="auto" w:fill="auto"/>
        <w:spacing w:after="220" w:line="250" w:lineRule="exact"/>
        <w:ind w:left="426" w:right="382" w:firstLine="0"/>
        <w:jc w:val="both"/>
      </w:pPr>
      <w:r>
        <w:rPr>
          <w:color w:val="000000"/>
        </w:rPr>
        <w:t>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7639FE">
        <w:rPr>
          <w:color w:val="000000"/>
        </w:rPr>
        <w:t>c</w:t>
      </w:r>
      <w:r w:rsidR="009D5D7B">
        <w:rPr>
          <w:color w:val="000000"/>
        </w:rPr>
        <w:t>on</w:t>
      </w:r>
      <w:r w:rsidR="007639FE">
        <w:rPr>
          <w:color w:val="000000"/>
        </w:rPr>
        <w:t>tractors</w:t>
      </w:r>
      <w:r>
        <w:rPr>
          <w:color w:val="000000"/>
        </w:rPr>
        <w:t xml:space="preserve"> are paid, similarly endorsed in the Government Construction Strategy 2016. Obligations are placed on the </w:t>
      </w:r>
      <w:r w:rsidR="009D5D7B">
        <w:rPr>
          <w:color w:val="000000"/>
        </w:rPr>
        <w:t>Consultant</w:t>
      </w:r>
      <w:r>
        <w:rPr>
          <w:color w:val="000000"/>
        </w:rPr>
        <w:t xml:space="preserve"> to assess and promptly pay</w:t>
      </w:r>
      <w:r w:rsidR="007639FE">
        <w:rPr>
          <w:color w:val="000000"/>
        </w:rPr>
        <w:t xml:space="preserve"> subcontractors</w:t>
      </w:r>
      <w:r>
        <w:rPr>
          <w:color w:val="000000"/>
        </w:rPr>
        <w:t>, and to ensure that these obligations are also included in their contracts with</w:t>
      </w:r>
      <w:r w:rsidR="007639FE">
        <w:rPr>
          <w:color w:val="000000"/>
        </w:rPr>
        <w:t xml:space="preserve"> subcontractors</w:t>
      </w:r>
      <w:r>
        <w:rPr>
          <w:color w:val="000000"/>
        </w:rPr>
        <w:t>. It should be noted that Fair Payment is a separate clause with the NEC Boilerplate document, whereas within JCT and PPC it is combined with the SME provisions to form 'Conditions of Sub-Contracting' (JCT) or 'Supply Chain'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9D5D7B">
        <w:rPr>
          <w:color w:val="000000"/>
        </w:rPr>
        <w:t>Client</w:t>
      </w:r>
      <w:r>
        <w:rPr>
          <w:color w:val="000000"/>
        </w:rPr>
        <w:t>'s Information Requirements, as well as an option to incorporate a specific type of Protocol, namely the CIC (Construction Industry Council) BIM Protocol. This clause is not replicated in NEC4, which has overlapping mechanisms with the Boilerplate BIM Provision.</w:t>
      </w:r>
    </w:p>
    <w:p w:rsidR="00480AEF" w:rsidRPr="001E62C9" w:rsidRDefault="00FB1C71" w:rsidP="003C5E7D">
      <w:pPr>
        <w:pStyle w:val="Style10"/>
        <w:numPr>
          <w:ilvl w:val="1"/>
          <w:numId w:val="1"/>
        </w:numPr>
        <w:shd w:val="clear" w:color="auto" w:fill="auto"/>
        <w:tabs>
          <w:tab w:val="left" w:pos="721"/>
        </w:tabs>
        <w:spacing w:after="223" w:line="200" w:lineRule="exact"/>
        <w:ind w:left="1418" w:right="382" w:hanging="567"/>
        <w:rPr>
          <w:color w:val="000000"/>
        </w:rPr>
      </w:pPr>
      <w:r>
        <w:rPr>
          <w:color w:val="000000"/>
        </w:rPr>
        <w:t xml:space="preserve"> </w:t>
      </w:r>
      <w:r w:rsidR="00AD148A" w:rsidRPr="001E62C9">
        <w:rPr>
          <w:color w:val="000000"/>
        </w:rPr>
        <w:t>The Housing Grants, Construction and Regeneration Act 1996 ('Construction Act</w:t>
      </w:r>
      <w:r w:rsidR="001E62C9" w:rsidRPr="001E62C9">
        <w:rPr>
          <w:color w:val="000000"/>
        </w:rPr>
        <w:t xml:space="preserve"> </w:t>
      </w:r>
      <w:r w:rsidR="00AD148A" w:rsidRPr="001E62C9">
        <w:rPr>
          <w:color w:val="000000"/>
        </w:rPr>
        <w:t>2011')</w:t>
      </w:r>
    </w:p>
    <w:p w:rsidR="00480AEF" w:rsidRDefault="00480AEF" w:rsidP="003C5E7D">
      <w:pPr>
        <w:widowControl/>
        <w:ind w:left="426" w:right="382"/>
        <w:rPr>
          <w:rFonts w:ascii="Arial" w:hAnsi="Arial" w:cs="Arial"/>
          <w:sz w:val="20"/>
          <w:szCs w:val="20"/>
        </w:rPr>
      </w:pPr>
      <w:r>
        <w:br w:type="page"/>
      </w:r>
    </w:p>
    <w:p w:rsidR="00B45808" w:rsidRPr="003C5E7D" w:rsidRDefault="00AD148A" w:rsidP="003C5E7D">
      <w:pPr>
        <w:pStyle w:val="Style10"/>
        <w:shd w:val="clear" w:color="auto" w:fill="auto"/>
        <w:spacing w:after="220" w:line="250" w:lineRule="exact"/>
        <w:ind w:left="426" w:right="382" w:firstLine="0"/>
        <w:jc w:val="both"/>
        <w:rPr>
          <w:color w:val="000000"/>
        </w:rPr>
      </w:pPr>
      <w:r>
        <w:rPr>
          <w:color w:val="000000"/>
        </w:rPr>
        <w:t>This is an NEC-only clause which expands on an existing provision. If NEC Option Y(UK)2 applies, then the Construction Act also applies to this contract even if the project is in Northern Ireland.</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9D5D7B">
        <w:rPr>
          <w:color w:val="000000"/>
        </w:rPr>
        <w:t>Consultant</w:t>
      </w:r>
      <w:r>
        <w:rPr>
          <w:color w:val="000000"/>
        </w:rPr>
        <w:t xml:space="preserve"> provides to the Client an irrevocable, royalty free and non</w:t>
      </w:r>
      <w:r>
        <w:rPr>
          <w:color w:val="000000"/>
        </w:rPr>
        <w:softHyphen/>
        <w:t xml:space="preserve">exclusive licence to use the Intellectual Property of the </w:t>
      </w:r>
      <w:r w:rsidR="009D5D7B">
        <w:rPr>
          <w:color w:val="000000"/>
        </w:rPr>
        <w:t>Consultant</w:t>
      </w:r>
      <w:r>
        <w:rPr>
          <w:color w:val="000000"/>
        </w:rPr>
        <w:t xml:space="preserve">. The Client may transfer these rights in a variety of circumstances, and the </w:t>
      </w:r>
      <w:r w:rsidR="009D5D7B">
        <w:rPr>
          <w:color w:val="000000"/>
        </w:rPr>
        <w:t>Consultant</w:t>
      </w:r>
      <w:r>
        <w:rPr>
          <w:color w:val="000000"/>
        </w:rPr>
        <w:t xml:space="preserve"> is subject to a number of additional obligations.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D5D7B">
        <w:rPr>
          <w:color w:val="000000"/>
        </w:rPr>
        <w:t>Consultant</w:t>
      </w:r>
      <w:r>
        <w:rPr>
          <w:color w:val="000000"/>
        </w:rPr>
        <w:t>s to employ a certain amount of SMEs as sub</w:t>
      </w:r>
      <w:r w:rsidR="00367657">
        <w:rPr>
          <w:color w:val="000000"/>
        </w:rPr>
        <w:t>-c</w:t>
      </w:r>
      <w:r w:rsidR="009D5D7B">
        <w:rPr>
          <w:color w:val="000000"/>
        </w:rPr>
        <w:t>ont</w:t>
      </w:r>
      <w:r w:rsidR="00367657">
        <w:rPr>
          <w:color w:val="000000"/>
        </w:rPr>
        <w:t>r</w:t>
      </w:r>
      <w:r w:rsidR="009D5D7B">
        <w:rPr>
          <w:color w:val="000000"/>
        </w:rPr>
        <w:t>a</w:t>
      </w:r>
      <w:r w:rsidR="00367657">
        <w:rPr>
          <w:color w:val="000000"/>
        </w:rPr>
        <w:t>c</w:t>
      </w:r>
      <w:r w:rsidR="009D5D7B">
        <w:rPr>
          <w:color w:val="000000"/>
        </w:rPr>
        <w:t>t</w:t>
      </w:r>
      <w:r w:rsidR="00367657">
        <w:rPr>
          <w:color w:val="000000"/>
        </w:rPr>
        <w:t>or</w:t>
      </w:r>
      <w:r>
        <w:rPr>
          <w:color w:val="000000"/>
        </w:rPr>
        <w:t>s,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9D5D7B">
        <w:rPr>
          <w:color w:val="000000"/>
        </w:rPr>
        <w:t>Consultant</w:t>
      </w:r>
      <w:r>
        <w:rPr>
          <w:color w:val="000000"/>
        </w:rPr>
        <w:t>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3C5E7D">
      <w:pPr>
        <w:pStyle w:val="Style10"/>
        <w:shd w:val="clear" w:color="auto" w:fill="auto"/>
        <w:spacing w:after="220" w:line="250" w:lineRule="exact"/>
        <w:ind w:left="426" w:right="382" w:firstLine="0"/>
        <w:jc w:val="both"/>
      </w:pPr>
      <w:r>
        <w:rPr>
          <w:color w:val="000000"/>
        </w:rPr>
        <w:t>With the recent advent of the General Data Protection Regulation</w:t>
      </w:r>
      <w:r w:rsidR="00FB1C71">
        <w:rPr>
          <w:color w:val="000000"/>
        </w:rPr>
        <w:t xml:space="preserve"> </w:t>
      </w:r>
      <w:r w:rsidR="00FB1C71"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rPr>
          <w:color w:val="000000"/>
        </w:rP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480AEF" w:rsidRDefault="00AD148A" w:rsidP="003C5E7D">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p>
    <w:p w:rsidR="00480AEF" w:rsidRDefault="00480AEF"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20" w:line="250" w:lineRule="exact"/>
        <w:ind w:left="426" w:right="382" w:firstLine="0"/>
        <w:jc w:val="both"/>
      </w:pPr>
      <w:r>
        <w:rPr>
          <w:color w:val="000000"/>
        </w:rPr>
        <w:t xml:space="preserve">obligations on the </w:t>
      </w:r>
      <w:r w:rsidR="009D5D7B">
        <w:rPr>
          <w:color w:val="000000"/>
        </w:rPr>
        <w:t>Consultant</w:t>
      </w:r>
      <w:r>
        <w:rPr>
          <w:color w:val="000000"/>
        </w:rPr>
        <w:t xml:space="preserve"> to provide proof of the required certification at certain stages of the project, and to apply the same obligations to its </w:t>
      </w:r>
      <w:r w:rsidR="00AC3F01">
        <w:rPr>
          <w:color w:val="000000"/>
        </w:rPr>
        <w:t>sub-contractor</w:t>
      </w:r>
      <w:r>
        <w:rPr>
          <w:color w:val="000000"/>
        </w:rPr>
        <w:t>s.</w:t>
      </w: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FB1C71" w:rsidRDefault="00FB1C71" w:rsidP="003C5E7D">
      <w:pPr>
        <w:pStyle w:val="Style10"/>
        <w:shd w:val="clear" w:color="auto" w:fill="auto"/>
        <w:spacing w:line="250" w:lineRule="exact"/>
        <w:ind w:left="426" w:right="382" w:firstLine="0"/>
        <w:jc w:val="both"/>
        <w:rPr>
          <w:color w:val="000000"/>
        </w:rPr>
      </w:pPr>
    </w:p>
    <w:p w:rsidR="00FB1C71" w:rsidRPr="00FB1C71" w:rsidRDefault="00D734A4" w:rsidP="00D734A4">
      <w:pPr>
        <w:pStyle w:val="ListParagraph"/>
        <w:tabs>
          <w:tab w:val="left" w:pos="941"/>
        </w:tabs>
        <w:kinsoku w:val="0"/>
        <w:overflowPunct w:val="0"/>
        <w:ind w:hanging="656"/>
        <w:rPr>
          <w:sz w:val="20"/>
          <w:szCs w:val="20"/>
        </w:rPr>
      </w:pPr>
      <w:r>
        <w:rPr>
          <w:color w:val="000000"/>
          <w:sz w:val="20"/>
          <w:szCs w:val="20"/>
        </w:rPr>
        <w:tab/>
      </w:r>
      <w:r w:rsidR="00FB1C71" w:rsidRPr="00FB1C71">
        <w:rPr>
          <w:color w:val="000000"/>
          <w:sz w:val="20"/>
          <w:szCs w:val="20"/>
        </w:rPr>
        <w:t xml:space="preserve">20 </w:t>
      </w:r>
      <w:r w:rsidR="00FB1C71" w:rsidRPr="00FB1C71">
        <w:rPr>
          <w:color w:val="000000"/>
          <w:sz w:val="20"/>
          <w:szCs w:val="20"/>
        </w:rPr>
        <w:tab/>
      </w:r>
      <w:r w:rsidR="00FB1C71" w:rsidRPr="00FB1C71">
        <w:rPr>
          <w:sz w:val="20"/>
          <w:szCs w:val="20"/>
        </w:rPr>
        <w:t>Equality and Diversity</w:t>
      </w:r>
    </w:p>
    <w:p w:rsidR="00FB1C71" w:rsidRDefault="00FB1C71" w:rsidP="004D59F4">
      <w:pPr>
        <w:pStyle w:val="ListParagraph"/>
        <w:kinsoku w:val="0"/>
        <w:overflowPunct w:val="0"/>
        <w:ind w:left="426" w:right="256" w:hanging="142"/>
        <w:jc w:val="both"/>
        <w:rPr>
          <w:sz w:val="20"/>
          <w:szCs w:val="20"/>
        </w:rPr>
      </w:pPr>
      <w:r w:rsidRPr="00FB1C71">
        <w:rPr>
          <w:sz w:val="20"/>
          <w:szCs w:val="20"/>
        </w:rPr>
        <w:t>This introduces an enforceable contractual obligation on the Consultant to comply with laws on equality and discrimination.</w:t>
      </w:r>
    </w:p>
    <w:p w:rsidR="00FB1C71" w:rsidRDefault="00FB1C71" w:rsidP="00FB1C71">
      <w:pPr>
        <w:pStyle w:val="ListParagraph"/>
        <w:kinsoku w:val="0"/>
        <w:overflowPunct w:val="0"/>
        <w:ind w:left="284" w:right="256"/>
        <w:jc w:val="both"/>
        <w:rPr>
          <w:sz w:val="20"/>
          <w:szCs w:val="20"/>
        </w:rPr>
      </w:pPr>
    </w:p>
    <w:p w:rsidR="00FB1C71" w:rsidRDefault="00FB1C71" w:rsidP="00FB1C71">
      <w:pPr>
        <w:pStyle w:val="ListParagraph"/>
        <w:numPr>
          <w:ilvl w:val="0"/>
          <w:numId w:val="39"/>
        </w:numPr>
        <w:kinsoku w:val="0"/>
        <w:overflowPunct w:val="0"/>
        <w:ind w:right="256"/>
        <w:jc w:val="both"/>
        <w:rPr>
          <w:sz w:val="20"/>
          <w:szCs w:val="20"/>
        </w:rPr>
      </w:pPr>
      <w:r>
        <w:rPr>
          <w:sz w:val="20"/>
          <w:szCs w:val="20"/>
        </w:rPr>
        <w:t>Conflicts of Interest</w:t>
      </w:r>
    </w:p>
    <w:p w:rsidR="00FB1C71" w:rsidRDefault="00FB1C71" w:rsidP="004D59F4">
      <w:pPr>
        <w:tabs>
          <w:tab w:val="left" w:pos="941"/>
        </w:tabs>
        <w:kinsoku w:val="0"/>
        <w:overflowPunct w:val="0"/>
        <w:ind w:left="426" w:right="256"/>
        <w:jc w:val="both"/>
        <w:rPr>
          <w:rFonts w:ascii="Arial" w:hAnsi="Arial" w:cs="Arial"/>
          <w:sz w:val="20"/>
          <w:szCs w:val="20"/>
        </w:rPr>
      </w:pPr>
      <w:r w:rsidRPr="00FB1C71">
        <w:rPr>
          <w:rFonts w:ascii="Arial" w:hAnsi="Arial" w:cs="Arial"/>
          <w:sz w:val="20"/>
          <w:szCs w:val="20"/>
        </w:rPr>
        <w:t xml:space="preserve">The Framework Agreement contains provisions for alliance members to avoid conflicts of interest and to notify them where they arise. This clause applies the same to the call-off contract and includes a right for the Client to terminate the contract if there is, or if the Client considers there to be, a actual conflict or a potential conflict of interest. </w:t>
      </w:r>
    </w:p>
    <w:p w:rsidR="00FB1C71" w:rsidRDefault="00FB1C71" w:rsidP="00FB1C71">
      <w:pPr>
        <w:tabs>
          <w:tab w:val="left" w:pos="941"/>
        </w:tabs>
        <w:kinsoku w:val="0"/>
        <w:overflowPunct w:val="0"/>
        <w:ind w:left="142" w:right="256"/>
        <w:jc w:val="both"/>
        <w:rPr>
          <w:rFonts w:ascii="Arial" w:hAnsi="Arial" w:cs="Arial"/>
          <w:sz w:val="20"/>
          <w:szCs w:val="20"/>
        </w:rPr>
      </w:pPr>
    </w:p>
    <w:p w:rsidR="00FB1C71" w:rsidRDefault="00FB1C71" w:rsidP="00FB1C71">
      <w:pPr>
        <w:pStyle w:val="ListParagraph"/>
        <w:numPr>
          <w:ilvl w:val="0"/>
          <w:numId w:val="39"/>
        </w:numPr>
        <w:tabs>
          <w:tab w:val="left" w:pos="941"/>
        </w:tabs>
        <w:kinsoku w:val="0"/>
        <w:overflowPunct w:val="0"/>
        <w:ind w:right="256"/>
        <w:jc w:val="both"/>
        <w:rPr>
          <w:sz w:val="20"/>
          <w:szCs w:val="20"/>
        </w:rPr>
      </w:pPr>
      <w:r>
        <w:rPr>
          <w:sz w:val="20"/>
          <w:szCs w:val="20"/>
        </w:rPr>
        <w:t>Publicity</w:t>
      </w:r>
    </w:p>
    <w:p w:rsidR="00FB1C71" w:rsidRPr="00FB1C71" w:rsidRDefault="00FB1C71" w:rsidP="00FB1C71">
      <w:pPr>
        <w:pStyle w:val="ListParagraph"/>
        <w:kinsoku w:val="0"/>
        <w:overflowPunct w:val="0"/>
        <w:ind w:left="142" w:right="197"/>
        <w:jc w:val="both"/>
        <w:rPr>
          <w:sz w:val="20"/>
          <w:szCs w:val="20"/>
        </w:rPr>
      </w:pPr>
      <w:r w:rsidRPr="00FB1C71">
        <w:rPr>
          <w:sz w:val="20"/>
          <w:szCs w:val="20"/>
        </w:rPr>
        <w:t>Clients may not wish Consultants to publicise a project or make reference to a project in the Consultant’s promotional material.  This clause prevents the Consultant from doing so without the Client’s consent.</w:t>
      </w:r>
    </w:p>
    <w:p w:rsidR="00FB1C71" w:rsidRPr="00FB1C71" w:rsidRDefault="00FB1C71" w:rsidP="00FB1C71">
      <w:pPr>
        <w:pStyle w:val="ListParagraph"/>
        <w:kinsoku w:val="0"/>
        <w:overflowPunct w:val="0"/>
        <w:ind w:left="142" w:right="197"/>
        <w:jc w:val="both"/>
        <w:rPr>
          <w:sz w:val="20"/>
          <w:szCs w:val="20"/>
        </w:rPr>
      </w:pPr>
    </w:p>
    <w:p w:rsidR="00FB1C71" w:rsidRDefault="00FB1C71" w:rsidP="00D734A4">
      <w:pPr>
        <w:pStyle w:val="ListParagraph"/>
        <w:numPr>
          <w:ilvl w:val="0"/>
          <w:numId w:val="40"/>
        </w:numPr>
        <w:kinsoku w:val="0"/>
        <w:overflowPunct w:val="0"/>
        <w:ind w:left="709" w:right="197" w:firstLine="0"/>
        <w:jc w:val="both"/>
        <w:rPr>
          <w:sz w:val="20"/>
          <w:szCs w:val="20"/>
        </w:rPr>
      </w:pPr>
      <w:r w:rsidRPr="00FB1C71">
        <w:rPr>
          <w:sz w:val="20"/>
          <w:szCs w:val="20"/>
        </w:rPr>
        <w:t>HMRC Requirements</w:t>
      </w:r>
    </w:p>
    <w:p w:rsidR="00D734A4" w:rsidRPr="00FB1C71" w:rsidRDefault="00D734A4" w:rsidP="00D734A4">
      <w:pPr>
        <w:pStyle w:val="ListParagraph"/>
        <w:kinsoku w:val="0"/>
        <w:overflowPunct w:val="0"/>
        <w:ind w:left="284" w:right="197"/>
        <w:jc w:val="both"/>
        <w:rPr>
          <w:sz w:val="20"/>
          <w:szCs w:val="20"/>
        </w:rPr>
      </w:pPr>
    </w:p>
    <w:p w:rsidR="00FB1C71" w:rsidRPr="00FB1C71" w:rsidRDefault="00FB1C71" w:rsidP="00FB1C71">
      <w:pPr>
        <w:pStyle w:val="ListParagraph"/>
        <w:tabs>
          <w:tab w:val="left" w:pos="2127"/>
        </w:tabs>
        <w:kinsoku w:val="0"/>
        <w:overflowPunct w:val="0"/>
        <w:ind w:left="284"/>
        <w:rPr>
          <w:sz w:val="20"/>
          <w:szCs w:val="20"/>
        </w:rPr>
      </w:pPr>
      <w:r w:rsidRPr="00FB1C71">
        <w:rPr>
          <w:sz w:val="20"/>
          <w:szCs w:val="20"/>
        </w:rPr>
        <w:t>This provision is applicable only to HMRC projects and contracts. It incorporates their special terms and conditions.</w:t>
      </w:r>
    </w:p>
    <w:p w:rsidR="00FB1C71" w:rsidRPr="00FB1C71" w:rsidRDefault="00FB1C71" w:rsidP="00FB1C71">
      <w:pPr>
        <w:pStyle w:val="ListParagraph"/>
        <w:kinsoku w:val="0"/>
        <w:overflowPunct w:val="0"/>
        <w:ind w:left="142" w:right="197"/>
        <w:jc w:val="both"/>
        <w:rPr>
          <w:sz w:val="20"/>
          <w:szCs w:val="20"/>
        </w:rPr>
      </w:pPr>
    </w:p>
    <w:p w:rsidR="00FB1C71" w:rsidRPr="00FB1C71" w:rsidRDefault="00FB1C71" w:rsidP="00FB1C71">
      <w:pPr>
        <w:pStyle w:val="ListParagraph"/>
        <w:numPr>
          <w:ilvl w:val="0"/>
          <w:numId w:val="41"/>
        </w:numPr>
        <w:tabs>
          <w:tab w:val="left" w:pos="941"/>
        </w:tabs>
        <w:kinsoku w:val="0"/>
        <w:overflowPunct w:val="0"/>
        <w:rPr>
          <w:sz w:val="20"/>
          <w:szCs w:val="20"/>
        </w:rPr>
      </w:pPr>
      <w:r w:rsidRPr="00FB1C71">
        <w:rPr>
          <w:sz w:val="20"/>
          <w:szCs w:val="20"/>
        </w:rPr>
        <w:t xml:space="preserve"> Change of Control</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Pr>
          <w:rFonts w:ascii="Arial" w:eastAsiaTheme="minorEastAsia" w:hAnsi="Arial" w:cs="Arial"/>
          <w:color w:val="auto"/>
          <w:sz w:val="20"/>
          <w:szCs w:val="20"/>
          <w:highlight w:val="yellow"/>
        </w:rPr>
      </w:pPr>
      <w:r w:rsidRPr="00FB1C71">
        <w:rPr>
          <w:rFonts w:ascii="Arial" w:eastAsiaTheme="minorEastAsia" w:hAnsi="Arial" w:cs="Arial"/>
          <w:color w:val="auto"/>
          <w:sz w:val="20"/>
          <w:szCs w:val="20"/>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pStyle w:val="ListParagraph"/>
        <w:numPr>
          <w:ilvl w:val="0"/>
          <w:numId w:val="41"/>
        </w:numPr>
        <w:tabs>
          <w:tab w:val="left" w:pos="941"/>
        </w:tabs>
        <w:kinsoku w:val="0"/>
        <w:overflowPunct w:val="0"/>
        <w:rPr>
          <w:sz w:val="20"/>
          <w:szCs w:val="20"/>
        </w:rPr>
      </w:pPr>
      <w:r w:rsidRPr="00FB1C71">
        <w:rPr>
          <w:sz w:val="20"/>
          <w:szCs w:val="20"/>
        </w:rPr>
        <w:t>Financial Standing</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2127"/>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t xml:space="preserve">This clause replicates the clause in the Framework Agreement which allows for termination if there is a change in the Consultant’s financial standing which affects or may affect the Consultant’s ability to perform the contract. </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numPr>
          <w:ilvl w:val="0"/>
          <w:numId w:val="41"/>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Financial Distress</w:t>
      </w:r>
    </w:p>
    <w:p w:rsidR="00FB1C71" w:rsidRPr="00FB1C71" w:rsidRDefault="00FB1C71" w:rsidP="00FB1C71">
      <w:pPr>
        <w:tabs>
          <w:tab w:val="left" w:pos="941"/>
        </w:tabs>
        <w:kinsoku w:val="0"/>
        <w:overflowPunct w:val="0"/>
        <w:autoSpaceDE w:val="0"/>
        <w:autoSpaceDN w:val="0"/>
        <w:adjustRightInd w:val="0"/>
        <w:ind w:left="94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2"/>
          <w:szCs w:val="22"/>
        </w:rPr>
      </w:pPr>
      <w:r w:rsidRPr="00FB1C71">
        <w:rPr>
          <w:rFonts w:ascii="Arial" w:eastAsiaTheme="minorEastAsia" w:hAnsi="Arial" w:cs="Arial"/>
          <w:color w:val="auto"/>
          <w:sz w:val="20"/>
          <w:szCs w:val="20"/>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r w:rsidRPr="00FB1C71">
        <w:rPr>
          <w:rFonts w:ascii="Arial" w:eastAsiaTheme="minorEastAsia" w:hAnsi="Arial" w:cs="Arial"/>
          <w:color w:val="auto"/>
          <w:sz w:val="22"/>
          <w:szCs w:val="22"/>
        </w:rPr>
        <w:t>.</w:t>
      </w:r>
    </w:p>
    <w:p w:rsidR="00FB1C71" w:rsidRPr="00FB1C71" w:rsidRDefault="00FB1C71" w:rsidP="00FB1C71">
      <w:pPr>
        <w:tabs>
          <w:tab w:val="left" w:pos="941"/>
        </w:tabs>
        <w:kinsoku w:val="0"/>
        <w:overflowPunct w:val="0"/>
        <w:autoSpaceDE w:val="0"/>
        <w:autoSpaceDN w:val="0"/>
        <w:adjustRightInd w:val="0"/>
        <w:rPr>
          <w:rFonts w:ascii="Arial" w:eastAsiaTheme="minorEastAsia" w:hAnsi="Arial" w:cs="Arial"/>
          <w:color w:val="auto"/>
          <w:sz w:val="22"/>
          <w:szCs w:val="22"/>
        </w:rPr>
      </w:pPr>
    </w:p>
    <w:p w:rsidR="00FB1C71" w:rsidRPr="00FB1C71" w:rsidRDefault="00FB1C71" w:rsidP="00FB1C71">
      <w:pPr>
        <w:numPr>
          <w:ilvl w:val="0"/>
          <w:numId w:val="41"/>
        </w:numPr>
        <w:tabs>
          <w:tab w:val="left" w:pos="941"/>
        </w:tabs>
        <w:kinsoku w:val="0"/>
        <w:overflowPunct w:val="0"/>
        <w:autoSpaceDE w:val="0"/>
        <w:autoSpaceDN w:val="0"/>
        <w:adjustRightInd w:val="0"/>
        <w:rPr>
          <w:rFonts w:ascii="Arial" w:eastAsiaTheme="minorEastAsia" w:hAnsi="Arial" w:cs="Arial"/>
          <w:color w:val="auto"/>
          <w:sz w:val="20"/>
          <w:szCs w:val="20"/>
        </w:rPr>
      </w:pPr>
      <w:r w:rsidRPr="00FB1C71">
        <w:rPr>
          <w:rFonts w:ascii="Arial" w:eastAsiaTheme="minorEastAsia" w:hAnsi="Arial" w:cs="Arial"/>
          <w:color w:val="auto"/>
          <w:sz w:val="20"/>
          <w:szCs w:val="20"/>
        </w:rPr>
        <w:t>Records, audit access and open book data</w:t>
      </w:r>
    </w:p>
    <w:p w:rsidR="00FB1C71" w:rsidRPr="00FB1C71" w:rsidRDefault="00FB1C71" w:rsidP="00FB1C71">
      <w:pPr>
        <w:tabs>
          <w:tab w:val="left" w:pos="941"/>
        </w:tabs>
        <w:kinsoku w:val="0"/>
        <w:overflowPunct w:val="0"/>
        <w:autoSpaceDE w:val="0"/>
        <w:autoSpaceDN w:val="0"/>
        <w:adjustRightInd w:val="0"/>
        <w:ind w:left="580"/>
        <w:rPr>
          <w:rFonts w:ascii="Arial" w:eastAsiaTheme="minorEastAsia" w:hAnsi="Arial" w:cs="Arial"/>
          <w:color w:val="auto"/>
          <w:sz w:val="20"/>
          <w:szCs w:val="20"/>
        </w:rPr>
      </w:pPr>
    </w:p>
    <w:p w:rsidR="00FB1C71" w:rsidRPr="00FB1C71" w:rsidRDefault="00FB1C71" w:rsidP="00FB1C71">
      <w:pPr>
        <w:tabs>
          <w:tab w:val="left" w:pos="1276"/>
        </w:tabs>
        <w:kinsoku w:val="0"/>
        <w:overflowPunct w:val="0"/>
        <w:autoSpaceDE w:val="0"/>
        <w:autoSpaceDN w:val="0"/>
        <w:adjustRightInd w:val="0"/>
        <w:ind w:left="284" w:right="197"/>
        <w:jc w:val="both"/>
        <w:rPr>
          <w:rFonts w:ascii="Arial" w:eastAsiaTheme="minorEastAsia" w:hAnsi="Arial" w:cs="Arial"/>
          <w:color w:val="auto"/>
          <w:sz w:val="20"/>
          <w:szCs w:val="20"/>
        </w:rPr>
      </w:pPr>
      <w:r w:rsidRPr="00FB1C71">
        <w:rPr>
          <w:rFonts w:ascii="Arial" w:eastAsiaTheme="minorEastAsia" w:hAnsi="Arial" w:cs="Arial"/>
          <w:color w:val="auto"/>
          <w:sz w:val="20"/>
          <w:szCs w:val="20"/>
        </w:rPr>
        <w:t>This clause requires the Consultant to maintain full and accurate records and accounts of the operation of the contract including the service and the amounts paid by the Client. The Consultant is required to provide access to these records to any Client or other government auditor.</w:t>
      </w:r>
    </w:p>
    <w:p w:rsidR="00FB1C71" w:rsidRPr="00DC7FC2" w:rsidRDefault="00FB1C71" w:rsidP="00FB1C71">
      <w:pPr>
        <w:pStyle w:val="ListParagraph"/>
        <w:kinsoku w:val="0"/>
        <w:overflowPunct w:val="0"/>
        <w:ind w:left="142" w:right="197"/>
        <w:jc w:val="both"/>
        <w:rPr>
          <w:sz w:val="22"/>
          <w:szCs w:val="22"/>
        </w:rPr>
      </w:pPr>
    </w:p>
    <w:p w:rsidR="00FB1C71" w:rsidRPr="00FB1C71" w:rsidRDefault="00FB1C71" w:rsidP="00FB1C71">
      <w:pPr>
        <w:tabs>
          <w:tab w:val="left" w:pos="941"/>
        </w:tabs>
        <w:kinsoku w:val="0"/>
        <w:overflowPunct w:val="0"/>
        <w:ind w:right="256"/>
        <w:jc w:val="both"/>
        <w:rPr>
          <w:sz w:val="20"/>
          <w:szCs w:val="20"/>
        </w:rPr>
      </w:pPr>
    </w:p>
    <w:p w:rsidR="00FB1C71" w:rsidRPr="00FB1C71" w:rsidRDefault="00FB1C71" w:rsidP="00FB1C71">
      <w:pPr>
        <w:kinsoku w:val="0"/>
        <w:overflowPunct w:val="0"/>
        <w:ind w:left="284" w:right="256"/>
        <w:jc w:val="both"/>
        <w:rPr>
          <w:sz w:val="20"/>
          <w:szCs w:val="20"/>
        </w:rPr>
      </w:pPr>
    </w:p>
    <w:p w:rsidR="00FB1C71" w:rsidRDefault="00FB1C71" w:rsidP="003C5E7D">
      <w:pPr>
        <w:widowControl/>
        <w:ind w:left="426" w:right="382"/>
      </w:pPr>
    </w:p>
    <w:p w:rsidR="00480AEF" w:rsidRDefault="00480AEF" w:rsidP="003C5E7D">
      <w:pPr>
        <w:widowControl/>
        <w:ind w:left="426" w:right="382"/>
        <w:rPr>
          <w:rFonts w:ascii="Arial" w:hAnsi="Arial" w:cs="Arial"/>
          <w:sz w:val="20"/>
          <w:szCs w:val="20"/>
        </w:rPr>
      </w:pPr>
      <w:r>
        <w:br w:type="page"/>
      </w:r>
    </w:p>
    <w:p w:rsidR="00B45808" w:rsidRDefault="00AD148A" w:rsidP="00AA7BE2">
      <w:pPr>
        <w:pStyle w:val="Style31"/>
        <w:keepNext/>
        <w:keepLines/>
        <w:shd w:val="clear" w:color="auto" w:fill="auto"/>
        <w:spacing w:before="0"/>
        <w:ind w:left="426" w:right="382"/>
      </w:pPr>
      <w:r>
        <w:rPr>
          <w:color w:val="000000"/>
        </w:rPr>
        <w:t xml:space="preserve">SCHEDULE OF AMENDMENTS TO JCT </w:t>
      </w:r>
      <w:r w:rsidR="009D5D7B">
        <w:rPr>
          <w:color w:val="000000"/>
        </w:rPr>
        <w:t>CONSULTAN</w:t>
      </w:r>
      <w:r w:rsidR="00367657">
        <w:rPr>
          <w:color w:val="000000"/>
        </w:rPr>
        <w:t>CY AGREEMENT</w:t>
      </w:r>
      <w:r w:rsidR="00AA7BE2">
        <w:rPr>
          <w:color w:val="000000"/>
        </w:rPr>
        <w:t xml:space="preserve"> </w:t>
      </w:r>
      <w:r w:rsidR="00367657">
        <w:rPr>
          <w:color w:val="000000"/>
        </w:rPr>
        <w:t>(PUBLIC SECTOR)</w:t>
      </w:r>
      <w:r>
        <w:rPr>
          <w:color w:val="000000"/>
        </w:rPr>
        <w:t xml:space="preserve"> 2016 </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Clause 1.1. Definitions</w:t>
      </w:r>
    </w:p>
    <w:p w:rsidR="00B45808" w:rsidRDefault="00AD148A" w:rsidP="003C5E7D">
      <w:pPr>
        <w:pStyle w:val="Style10"/>
        <w:shd w:val="clear" w:color="auto" w:fill="auto"/>
        <w:spacing w:after="204" w:line="200" w:lineRule="exact"/>
        <w:ind w:left="426" w:right="382" w:firstLine="0"/>
      </w:pPr>
      <w:r>
        <w:rPr>
          <w:rStyle w:val="CharStyle35"/>
          <w:color w:val="000000"/>
        </w:rPr>
        <w:t>Insert</w:t>
      </w:r>
      <w:r>
        <w:rPr>
          <w:color w:val="000000"/>
        </w:rPr>
        <w:t xml:space="preserve"> the following new definitions:</w:t>
      </w:r>
    </w:p>
    <w:p w:rsidR="00E1607E" w:rsidRDefault="00AD148A" w:rsidP="003C5E7D">
      <w:pPr>
        <w:pStyle w:val="Style10"/>
        <w:shd w:val="clear" w:color="auto" w:fill="auto"/>
        <w:spacing w:after="180" w:line="274" w:lineRule="exact"/>
        <w:ind w:left="426" w:right="382" w:firstLine="0"/>
        <w:rPr>
          <w:color w:val="000000"/>
        </w:rPr>
      </w:pPr>
      <w:r>
        <w:rPr>
          <w:color w:val="000000"/>
        </w:rPr>
        <w:t>"</w:t>
      </w:r>
      <w:r w:rsidR="00E1607E" w:rsidRPr="00E1607E">
        <w:rPr>
          <w:color w:val="000000"/>
        </w:rPr>
        <w:t>Change of Control is a change of control within the meaning of Section 450 of the Corporation Tax Act 2010</w:t>
      </w:r>
      <w:r w:rsidR="00E1607E">
        <w:rPr>
          <w:color w:val="000000"/>
        </w:rPr>
        <w:t>;</w:t>
      </w:r>
    </w:p>
    <w:p w:rsidR="00B45808" w:rsidRDefault="00AD148A" w:rsidP="003C5E7D">
      <w:pPr>
        <w:pStyle w:val="Style10"/>
        <w:shd w:val="clear" w:color="auto" w:fill="auto"/>
        <w:spacing w:after="180" w:line="274" w:lineRule="exact"/>
        <w:ind w:left="426" w:right="382" w:firstLine="0"/>
      </w:pPr>
      <w:r>
        <w:rPr>
          <w:color w:val="000000"/>
        </w:rPr>
        <w:t xml:space="preserve">Commercially Sensitive Information: the information agreed between the parties (if any) comprising the information of a commercially sensitive nature relating to the </w:t>
      </w:r>
      <w:r w:rsidR="009D5D7B">
        <w:rPr>
          <w:color w:val="000000"/>
        </w:rPr>
        <w:t>Consultant</w:t>
      </w:r>
      <w:r>
        <w:rPr>
          <w:color w:val="000000"/>
        </w:rPr>
        <w:t xml:space="preserve">, the charges for the </w:t>
      </w:r>
      <w:r w:rsidR="00AC3F01">
        <w:rPr>
          <w:color w:val="000000"/>
        </w:rPr>
        <w:t>Services</w:t>
      </w:r>
      <w:r>
        <w:rPr>
          <w:color w:val="000000"/>
        </w:rPr>
        <w:t xml:space="preserve">, its IPR or its business or which the </w:t>
      </w:r>
      <w:r w:rsidR="009D5D7B">
        <w:rPr>
          <w:color w:val="000000"/>
        </w:rPr>
        <w:t>Consultant</w:t>
      </w:r>
      <w:r>
        <w:rPr>
          <w:color w:val="000000"/>
        </w:rPr>
        <w:t xml:space="preserve"> has indicated to the </w:t>
      </w:r>
      <w:r w:rsidR="009D5D7B">
        <w:rPr>
          <w:color w:val="000000"/>
        </w:rPr>
        <w:t>Client</w:t>
      </w:r>
      <w:r>
        <w:rPr>
          <w:color w:val="000000"/>
        </w:rPr>
        <w:t xml:space="preserve"> that, if disclosed by the </w:t>
      </w:r>
      <w:r w:rsidR="009D5D7B">
        <w:rPr>
          <w:color w:val="000000"/>
        </w:rPr>
        <w:t>Client</w:t>
      </w:r>
      <w:r>
        <w:rPr>
          <w:color w:val="000000"/>
        </w:rPr>
        <w:t xml:space="preserve">, would cause the </w:t>
      </w:r>
      <w:r w:rsidR="009D5D7B">
        <w:rPr>
          <w:color w:val="000000"/>
        </w:rPr>
        <w:t>Consultant</w:t>
      </w:r>
      <w:r>
        <w:rPr>
          <w:color w:val="000000"/>
        </w:rPr>
        <w:t xml:space="preserve"> significant commercial disadvantage or material financial loss;</w:t>
      </w:r>
    </w:p>
    <w:p w:rsidR="00B45808" w:rsidRDefault="00AD148A" w:rsidP="003C5E7D">
      <w:pPr>
        <w:pStyle w:val="Style10"/>
        <w:shd w:val="clear" w:color="auto" w:fill="auto"/>
        <w:spacing w:after="184" w:line="274" w:lineRule="exact"/>
        <w:ind w:left="426" w:right="382" w:firstLine="0"/>
      </w:pPr>
      <w:r>
        <w:rPr>
          <w:color w:val="000000"/>
        </w:rPr>
        <w:t xml:space="preserve">Confidential Information: the </w:t>
      </w:r>
      <w:r w:rsidR="009D5D7B">
        <w:rPr>
          <w:color w:val="000000"/>
        </w:rPr>
        <w:t>Client</w:t>
      </w:r>
      <w:r>
        <w:rPr>
          <w:color w:val="000000"/>
        </w:rPr>
        <w:t xml:space="preserve">'s Confidential Information and/or the </w:t>
      </w:r>
      <w:r w:rsidR="009D5D7B">
        <w:rPr>
          <w:color w:val="000000"/>
        </w:rPr>
        <w:t>Consultant</w:t>
      </w:r>
      <w:r>
        <w:rPr>
          <w:color w:val="000000"/>
        </w:rPr>
        <w:t>'s Confidential Information;</w:t>
      </w:r>
    </w:p>
    <w:p w:rsidR="00B45808" w:rsidRDefault="00AD148A" w:rsidP="003C5E7D">
      <w:pPr>
        <w:pStyle w:val="Style10"/>
        <w:shd w:val="clear" w:color="auto" w:fill="auto"/>
        <w:spacing w:after="176" w:line="269" w:lineRule="exact"/>
        <w:ind w:left="426" w:right="382" w:firstLine="0"/>
      </w:pPr>
      <w:r>
        <w:rPr>
          <w:color w:val="000000"/>
        </w:rPr>
        <w:t>Contracting Body: any Contracting Body as defined in Regulation 5(2) of the Public Contracts (</w:t>
      </w:r>
      <w:r w:rsidR="00AC3F01">
        <w:rPr>
          <w:color w:val="000000"/>
        </w:rPr>
        <w:t>Services</w:t>
      </w:r>
      <w:r>
        <w:rPr>
          <w:color w:val="000000"/>
        </w:rPr>
        <w:t xml:space="preserve">, Service and Supply) (Amendment) Regulations 2000 other than the </w:t>
      </w:r>
      <w:r w:rsidR="009D5D7B">
        <w:rPr>
          <w:color w:val="000000"/>
        </w:rPr>
        <w:t>Client</w:t>
      </w:r>
      <w:r>
        <w:rPr>
          <w:color w:val="000000"/>
        </w:rPr>
        <w:t>.</w:t>
      </w:r>
    </w:p>
    <w:p w:rsidR="00B45808" w:rsidRDefault="009D5D7B" w:rsidP="003C5E7D">
      <w:pPr>
        <w:pStyle w:val="Style10"/>
        <w:shd w:val="clear" w:color="auto" w:fill="auto"/>
        <w:spacing w:after="239" w:line="274" w:lineRule="exact"/>
        <w:ind w:left="426" w:right="382" w:firstLine="0"/>
      </w:pPr>
      <w:r>
        <w:rPr>
          <w:color w:val="000000"/>
        </w:rPr>
        <w:t>Consultant</w:t>
      </w:r>
      <w:r w:rsidR="00AD148A">
        <w:rPr>
          <w:color w:val="000000"/>
        </w:rPr>
        <w:t xml:space="preserve">'s Confidential Information: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Consultant</w:t>
      </w:r>
      <w:r w:rsidR="00AD148A">
        <w:rPr>
          <w:color w:val="000000"/>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B45808" w:rsidRDefault="00AD148A" w:rsidP="003C5E7D">
      <w:pPr>
        <w:pStyle w:val="Style10"/>
        <w:shd w:val="clear" w:color="auto" w:fill="auto"/>
        <w:spacing w:after="263" w:line="200" w:lineRule="exact"/>
        <w:ind w:left="426" w:right="382" w:firstLine="0"/>
      </w:pPr>
      <w:r>
        <w:rPr>
          <w:color w:val="000000"/>
        </w:rPr>
        <w:t>Crown Body: any department, office or agency of the Crown</w:t>
      </w:r>
    </w:p>
    <w:p w:rsidR="00B45808" w:rsidRDefault="00AD148A" w:rsidP="003C5E7D">
      <w:pPr>
        <w:pStyle w:val="Style10"/>
        <w:shd w:val="clear" w:color="auto" w:fill="auto"/>
        <w:spacing w:after="204" w:line="200" w:lineRule="exact"/>
        <w:ind w:left="426" w:right="382" w:firstLine="0"/>
      </w:pPr>
      <w:r>
        <w:rPr>
          <w:color w:val="000000"/>
        </w:rPr>
        <w:t>Data Controller: has the meaning given to it in the Data Protection Act 2018</w:t>
      </w:r>
    </w:p>
    <w:p w:rsidR="00480AEF" w:rsidRDefault="00AD148A" w:rsidP="003C5E7D">
      <w:pPr>
        <w:pStyle w:val="Style10"/>
        <w:shd w:val="clear" w:color="auto" w:fill="auto"/>
        <w:spacing w:line="274" w:lineRule="exact"/>
        <w:ind w:left="426" w:right="382" w:firstLine="0"/>
        <w:rPr>
          <w:color w:val="000000"/>
        </w:rPr>
      </w:pPr>
      <w:r>
        <w:rPr>
          <w:color w:val="000000"/>
        </w:rPr>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480AEF" w:rsidRDefault="00480AEF" w:rsidP="003C5E7D">
      <w:pPr>
        <w:widowControl/>
        <w:ind w:left="426" w:right="382"/>
        <w:rPr>
          <w:rFonts w:ascii="Arial" w:hAnsi="Arial" w:cs="Arial"/>
          <w:sz w:val="20"/>
          <w:szCs w:val="20"/>
        </w:rPr>
      </w:pPr>
      <w:r>
        <w:br w:type="page"/>
      </w:r>
    </w:p>
    <w:p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rsidR="00B45808" w:rsidRDefault="009D5D7B" w:rsidP="003C5E7D">
      <w:pPr>
        <w:pStyle w:val="Style10"/>
        <w:shd w:val="clear" w:color="auto" w:fill="auto"/>
        <w:spacing w:after="235" w:line="269" w:lineRule="exact"/>
        <w:ind w:left="426" w:right="382" w:firstLine="0"/>
      </w:pPr>
      <w:r>
        <w:rPr>
          <w:color w:val="000000"/>
        </w:rPr>
        <w:t>Client</w:t>
      </w:r>
      <w:r w:rsidR="00AD148A">
        <w:rPr>
          <w:color w:val="000000"/>
        </w:rPr>
        <w:t xml:space="preserve">'s Confidential Information: all Personal Data and any information, however it is conveyed, that relates to the business, affairs, developments, trade secrets, know-how, personnel, and </w:t>
      </w:r>
      <w:r>
        <w:rPr>
          <w:color w:val="000000"/>
        </w:rPr>
        <w:t>Consultant</w:t>
      </w:r>
      <w:r w:rsidR="00AD148A">
        <w:rPr>
          <w:color w:val="000000"/>
        </w:rPr>
        <w:t xml:space="preserve">s of the </w:t>
      </w:r>
      <w:r>
        <w:rPr>
          <w:color w:val="000000"/>
        </w:rPr>
        <w:t>Client</w:t>
      </w:r>
      <w:r w:rsidR="00AD148A">
        <w:rPr>
          <w:color w:val="000000"/>
        </w:rPr>
        <w:t>,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9D5D7B" w:rsidP="003C5E7D">
      <w:pPr>
        <w:pStyle w:val="Style10"/>
        <w:shd w:val="clear" w:color="auto" w:fill="auto"/>
        <w:spacing w:after="199" w:line="200" w:lineRule="exact"/>
        <w:ind w:left="426" w:right="382" w:firstLine="0"/>
      </w:pPr>
      <w:r>
        <w:rPr>
          <w:color w:val="000000"/>
        </w:rPr>
        <w:t>Client</w:t>
      </w:r>
      <w:r w:rsidR="00AD148A">
        <w:rPr>
          <w:color w:val="000000"/>
        </w:rPr>
        <w:t xml:space="preserve"> Data:</w:t>
      </w:r>
    </w:p>
    <w:p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 xml:space="preserve">supplied to the </w:t>
      </w:r>
      <w:r w:rsidR="009D5D7B">
        <w:rPr>
          <w:color w:val="000000"/>
        </w:rPr>
        <w:t>Consultant</w:t>
      </w:r>
      <w:r>
        <w:rPr>
          <w:color w:val="000000"/>
        </w:rPr>
        <w:t xml:space="preserve"> by or on behalf of the </w:t>
      </w:r>
      <w:r w:rsidR="009D5D7B">
        <w:rPr>
          <w:color w:val="000000"/>
        </w:rPr>
        <w:t>Client</w:t>
      </w:r>
      <w:r>
        <w:rPr>
          <w:color w:val="000000"/>
        </w:rPr>
        <w:t>; or</w:t>
      </w:r>
    </w:p>
    <w:p w:rsidR="00B45808" w:rsidRDefault="00AD148A" w:rsidP="00642743">
      <w:pPr>
        <w:pStyle w:val="Style10"/>
        <w:numPr>
          <w:ilvl w:val="1"/>
          <w:numId w:val="28"/>
        </w:numPr>
        <w:shd w:val="clear" w:color="auto" w:fill="auto"/>
        <w:tabs>
          <w:tab w:val="left" w:pos="770"/>
        </w:tabs>
        <w:spacing w:after="180" w:line="274" w:lineRule="exact"/>
        <w:ind w:right="382"/>
      </w:pPr>
      <w:r>
        <w:rPr>
          <w:color w:val="000000"/>
        </w:rPr>
        <w:t xml:space="preserve">which the </w:t>
      </w:r>
      <w:r w:rsidR="009D5D7B">
        <w:rPr>
          <w:color w:val="000000"/>
        </w:rPr>
        <w:t>Consultant</w:t>
      </w:r>
      <w:r>
        <w:rPr>
          <w:color w:val="000000"/>
        </w:rPr>
        <w:t xml:space="preserve"> is required to generate, process, store or transmit pursuant to this Contract; or</w:t>
      </w:r>
    </w:p>
    <w:p w:rsidR="00B45808" w:rsidRDefault="00AD148A" w:rsidP="003C5E7D">
      <w:pPr>
        <w:pStyle w:val="Style10"/>
        <w:shd w:val="clear" w:color="auto" w:fill="auto"/>
        <w:spacing w:after="180" w:line="274" w:lineRule="exact"/>
        <w:ind w:left="426" w:right="382" w:firstLine="0"/>
      </w:pPr>
      <w:r>
        <w:rPr>
          <w:color w:val="000000"/>
        </w:rPr>
        <w:t xml:space="preserve">any Personal Data for which the </w:t>
      </w:r>
      <w:r w:rsidR="009D5D7B">
        <w:rPr>
          <w:color w:val="000000"/>
        </w:rPr>
        <w:t>Client</w:t>
      </w:r>
      <w:r>
        <w:rPr>
          <w:color w:val="000000"/>
        </w:rPr>
        <w:t xml:space="preserve"> is the Data Controller to the extent that such Personal Data is held or processed by the </w:t>
      </w:r>
      <w:r w:rsidR="009D5D7B">
        <w:rPr>
          <w:color w:val="000000"/>
        </w:rPr>
        <w:t>Consultant</w:t>
      </w:r>
      <w:r>
        <w:rPr>
          <w:color w:val="000000"/>
        </w:rPr>
        <w:t>.</w:t>
      </w:r>
    </w:p>
    <w:p w:rsidR="00B45808" w:rsidRDefault="00AD148A" w:rsidP="003C5E7D">
      <w:pPr>
        <w:pStyle w:val="Style10"/>
        <w:shd w:val="clear" w:color="auto" w:fill="auto"/>
        <w:spacing w:after="180" w:line="274" w:lineRule="exact"/>
        <w:ind w:left="426" w:right="382" w:firstLine="0"/>
        <w:jc w:val="both"/>
      </w:pPr>
      <w:r>
        <w:rPr>
          <w:color w:val="000000"/>
        </w:rPr>
        <w:t>Environmental Information Regulations: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Pr>
          <w:color w:val="000000"/>
        </w:rPr>
        <w:t>FOIA: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Pr>
          <w:color w:val="000000"/>
        </w:rPr>
        <w:t>General Anti-Abuse Rule:</w:t>
      </w:r>
    </w:p>
    <w:p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Pr>
          <w:color w:val="000000"/>
        </w:rPr>
        <w:t>Halifax Abuse Principle: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Pr>
          <w:color w:val="000000"/>
        </w:rPr>
        <w:t>Intellectual Property Rights or "IPRs":</w:t>
      </w:r>
    </w:p>
    <w:p w:rsidR="003C5E7D" w:rsidRDefault="00AD148A" w:rsidP="003C5E7D">
      <w:pPr>
        <w:pStyle w:val="Style10"/>
        <w:shd w:val="clear" w:color="auto" w:fill="auto"/>
        <w:spacing w:line="274" w:lineRule="exact"/>
        <w:ind w:left="426" w:right="382" w:firstLine="0"/>
        <w:jc w:val="both"/>
        <w:rPr>
          <w:color w:val="000000"/>
        </w:rPr>
      </w:pPr>
      <w:r>
        <w:rPr>
          <w:color w:val="000000"/>
        </w:rPr>
        <w:t>(a)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3C5E7D" w:rsidRDefault="003C5E7D">
      <w:pPr>
        <w:widowControl/>
        <w:rPr>
          <w:rFonts w:ascii="Arial" w:hAnsi="Arial" w:cs="Arial"/>
          <w:sz w:val="20"/>
          <w:szCs w:val="20"/>
        </w:rPr>
      </w:pPr>
      <w:r>
        <w:br w:type="page"/>
      </w:r>
    </w:p>
    <w:p w:rsidR="00480AEF" w:rsidRPr="00480AEF" w:rsidRDefault="00480AEF" w:rsidP="003C5E7D">
      <w:pPr>
        <w:pStyle w:val="Style10"/>
        <w:shd w:val="clear" w:color="auto" w:fill="auto"/>
        <w:spacing w:line="274" w:lineRule="exact"/>
        <w:ind w:left="426" w:right="382" w:firstLine="0"/>
        <w:jc w:val="both"/>
      </w:pPr>
    </w:p>
    <w:p w:rsidR="00B45808" w:rsidRDefault="00AD148A" w:rsidP="003C5E7D">
      <w:pPr>
        <w:pStyle w:val="Style10"/>
        <w:numPr>
          <w:ilvl w:val="1"/>
          <w:numId w:val="2"/>
        </w:numPr>
        <w:shd w:val="clear" w:color="auto" w:fill="auto"/>
        <w:tabs>
          <w:tab w:val="left" w:pos="342"/>
        </w:tabs>
        <w:spacing w:after="239" w:line="274" w:lineRule="exact"/>
        <w:ind w:left="426" w:right="382" w:firstLine="0"/>
      </w:pPr>
      <w:r>
        <w:rPr>
          <w:color w:val="000000"/>
        </w:rPr>
        <w:t>applications for registration, and the right to apply for registration, for any of the rights listed at (a) that are capable of being registered in any country or jurisdiction;</w:t>
      </w:r>
    </w:p>
    <w:p w:rsidR="00B45808" w:rsidRDefault="00AD148A" w:rsidP="003C5E7D">
      <w:pPr>
        <w:pStyle w:val="Style10"/>
        <w:numPr>
          <w:ilvl w:val="1"/>
          <w:numId w:val="2"/>
        </w:numPr>
        <w:shd w:val="clear" w:color="auto" w:fill="auto"/>
        <w:tabs>
          <w:tab w:val="left" w:pos="337"/>
        </w:tabs>
        <w:spacing w:after="258" w:line="200" w:lineRule="exact"/>
        <w:ind w:left="426" w:right="382" w:firstLine="0"/>
      </w:pPr>
      <w:r>
        <w:rPr>
          <w:color w:val="000000"/>
        </w:rPr>
        <w:t>all other rights having equivalent or similar effect in any country or jurisdiction; and</w:t>
      </w:r>
    </w:p>
    <w:p w:rsidR="00B45808" w:rsidRDefault="00AD148A" w:rsidP="003C5E7D">
      <w:pPr>
        <w:pStyle w:val="Style10"/>
        <w:numPr>
          <w:ilvl w:val="1"/>
          <w:numId w:val="2"/>
        </w:numPr>
        <w:shd w:val="clear" w:color="auto" w:fill="auto"/>
        <w:tabs>
          <w:tab w:val="left" w:pos="260"/>
        </w:tabs>
        <w:spacing w:after="1219" w:line="200" w:lineRule="exact"/>
        <w:ind w:left="426" w:right="382" w:firstLine="0"/>
      </w:pPr>
      <w:r>
        <w:rPr>
          <w:color w:val="000000"/>
        </w:rPr>
        <w:t>all or any goodwill relating or attached thereto.</w:t>
      </w:r>
    </w:p>
    <w:p w:rsidR="00B45808" w:rsidRDefault="00AD148A" w:rsidP="003C5E7D">
      <w:pPr>
        <w:pStyle w:val="Style10"/>
        <w:shd w:val="clear" w:color="auto" w:fill="auto"/>
        <w:spacing w:after="239" w:line="274" w:lineRule="exact"/>
        <w:ind w:left="426" w:right="382" w:firstLine="0"/>
      </w:pPr>
      <w:r>
        <w:rPr>
          <w:color w:val="000000"/>
        </w:rPr>
        <w:t xml:space="preserve">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D5D7B">
        <w:rPr>
          <w:color w:val="000000"/>
        </w:rPr>
        <w:t>Consultant</w:t>
      </w:r>
      <w:r>
        <w:rPr>
          <w:color w:val="000000"/>
        </w:rPr>
        <w:t xml:space="preserve"> is bound to comply;</w:t>
      </w:r>
    </w:p>
    <w:p w:rsidR="00B45808" w:rsidRDefault="00AD148A" w:rsidP="003C5E7D">
      <w:pPr>
        <w:pStyle w:val="Style10"/>
        <w:shd w:val="clear" w:color="auto" w:fill="auto"/>
        <w:spacing w:after="204" w:line="200" w:lineRule="exact"/>
        <w:ind w:left="426" w:right="382" w:firstLine="0"/>
      </w:pPr>
      <w:r>
        <w:rPr>
          <w:color w:val="000000"/>
        </w:rPr>
        <w:t>Occasion of Tax Non-Compliance:</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9D5D7B">
        <w:rPr>
          <w:color w:val="000000"/>
        </w:rPr>
        <w:t>Consultant</w:t>
      </w:r>
      <w:r>
        <w:rPr>
          <w:color w:val="000000"/>
        </w:rPr>
        <w:t xml:space="preserve"> submitted to a Relevant Tax Authority on or after 1 October 2012 is found on or after 1 April 2013 to be incorrect as a result of:</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A Relevant Tax Authority successfully challenging the </w:t>
      </w:r>
      <w:r w:rsidR="009D5D7B">
        <w:rPr>
          <w:color w:val="000000"/>
        </w:rPr>
        <w:t>Consultant</w:t>
      </w:r>
      <w:r>
        <w:rPr>
          <w:color w:val="000000"/>
        </w:rPr>
        <w:t xml:space="preserve"> under the General Anti-Abuse Rule or the Halifax Abuse Principle or under any tax rules or legislation that have an effect equivalent or similar to the General Anti-Abuse Rule or the Halifax Abuse Principle;</w:t>
      </w:r>
    </w:p>
    <w:p w:rsidR="00B45808"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 xml:space="preserve">The failure of an avoidance scheme which the </w:t>
      </w:r>
      <w:r w:rsidR="009D5D7B">
        <w:rPr>
          <w:color w:val="000000"/>
        </w:rPr>
        <w:t>Consultant</w:t>
      </w:r>
      <w:r>
        <w:rPr>
          <w:color w:val="000000"/>
        </w:rPr>
        <w:t xml:space="preserve"> was involved in, and which was, or should have been, notified to a Relevant Tax Authority under DOTAS or any equivalent or similar regime; and/or</w:t>
      </w:r>
    </w:p>
    <w:p w:rsidR="00B45808" w:rsidRDefault="00AD148A" w:rsidP="003C5E7D">
      <w:pPr>
        <w:pStyle w:val="Style10"/>
        <w:shd w:val="clear" w:color="auto" w:fill="auto"/>
        <w:spacing w:line="269" w:lineRule="exact"/>
        <w:ind w:left="426" w:right="382" w:firstLine="0"/>
      </w:pPr>
      <w:r>
        <w:rPr>
          <w:color w:val="000000"/>
        </w:rPr>
        <w:t xml:space="preserve">where any tax return of the </w:t>
      </w:r>
      <w:r w:rsidR="009D5D7B">
        <w:rPr>
          <w:color w:val="000000"/>
        </w:rPr>
        <w:t>Consultant</w:t>
      </w:r>
      <w:r>
        <w:rPr>
          <w:color w:val="000000"/>
        </w:rPr>
        <w:t xml:space="preserve"> submitted to a Relevant Tax Authority on or after 1 October 2012 gives rise, on or after 1 April 2013, to a criminal conviction in any jurisdiction for tax related offences which is not spent at the Contract Date or to a civil penalty for fraud or evasion.</w:t>
      </w:r>
    </w:p>
    <w:p w:rsidR="00AA7BE2" w:rsidRDefault="00AD148A" w:rsidP="003C5E7D">
      <w:pPr>
        <w:pStyle w:val="Style10"/>
        <w:shd w:val="clear" w:color="auto" w:fill="auto"/>
        <w:spacing w:line="514" w:lineRule="exact"/>
        <w:ind w:left="426" w:right="382" w:firstLine="0"/>
        <w:rPr>
          <w:color w:val="000000"/>
        </w:rPr>
      </w:pPr>
      <w:r>
        <w:rPr>
          <w:color w:val="000000"/>
        </w:rPr>
        <w:t>Personal Data: the meaning given to it in the Data Protection Act 2018</w:t>
      </w:r>
    </w:p>
    <w:p w:rsidR="00B45808" w:rsidRDefault="00AD148A" w:rsidP="003C5E7D">
      <w:pPr>
        <w:pStyle w:val="Style10"/>
        <w:shd w:val="clear" w:color="auto" w:fill="auto"/>
        <w:spacing w:line="514" w:lineRule="exact"/>
        <w:ind w:left="426" w:right="382" w:firstLine="0"/>
      </w:pPr>
      <w:r>
        <w:rPr>
          <w:color w:val="000000"/>
        </w:rPr>
        <w:t>Prohibited Act:</w:t>
      </w:r>
    </w:p>
    <w:p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for or engaged by the </w:t>
      </w:r>
      <w:r w:rsidR="009D5D7B">
        <w:rPr>
          <w:color w:val="000000"/>
        </w:rPr>
        <w:t>Client</w:t>
      </w:r>
      <w:r>
        <w:rPr>
          <w:color w:val="000000"/>
        </w:rPr>
        <w:t xml:space="preserve"> or other Contracting Body or any other public body a financial or other advantage to:</w:t>
      </w:r>
    </w:p>
    <w:p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reward that person for improper performance of a relevant function or activity;</w:t>
      </w:r>
    </w:p>
    <w:p w:rsidR="00480AEF" w:rsidRDefault="00480AEF" w:rsidP="003C5E7D">
      <w:pPr>
        <w:widowControl/>
        <w:ind w:left="426" w:right="382"/>
        <w:rPr>
          <w:rFonts w:ascii="Arial" w:hAnsi="Arial" w:cs="Arial"/>
          <w:sz w:val="20"/>
          <w:szCs w:val="20"/>
        </w:rPr>
      </w:pPr>
      <w:r>
        <w:br w:type="page"/>
      </w:r>
    </w:p>
    <w:p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the </w:t>
      </w:r>
      <w:r w:rsidR="009D5D7B">
        <w:rPr>
          <w:color w:val="000000"/>
        </w:rPr>
        <w:t>Client</w:t>
      </w:r>
      <w:r>
        <w:rPr>
          <w:color w:val="000000"/>
        </w:rPr>
        <w:t>; or</w:t>
      </w:r>
    </w:p>
    <w:p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Pr>
          <w:color w:val="000000"/>
        </w:rPr>
        <w:t>Request for Information: a request for information or an apparent request under the Code of Practice on Access to government Information, FOIA or the Environmental Information Regulations</w:t>
      </w:r>
    </w:p>
    <w:p w:rsidR="00B45808" w:rsidRDefault="00AD148A" w:rsidP="003C5E7D">
      <w:pPr>
        <w:pStyle w:val="Style10"/>
        <w:shd w:val="clear" w:color="auto" w:fill="auto"/>
        <w:spacing w:after="180" w:line="274" w:lineRule="exact"/>
        <w:ind w:left="426" w:right="382" w:firstLine="0"/>
        <w:jc w:val="both"/>
      </w:pPr>
      <w:r>
        <w:rPr>
          <w:color w:val="000000"/>
        </w:rPr>
        <w:t>Relevant Requirements: all applicable laws relating to bribery, corruption and fraud, including the Bribery Act 2010 and any guidance issued by the Secretary of State for Justice pursuant to section 9 of the Bribery Act 2010</w:t>
      </w:r>
    </w:p>
    <w:p w:rsidR="00B45808" w:rsidRDefault="00AD148A" w:rsidP="003C5E7D">
      <w:pPr>
        <w:pStyle w:val="Style10"/>
        <w:shd w:val="clear" w:color="auto" w:fill="auto"/>
        <w:spacing w:after="184" w:line="274" w:lineRule="exact"/>
        <w:ind w:left="426" w:right="382" w:firstLine="0"/>
        <w:jc w:val="both"/>
      </w:pPr>
      <w:r>
        <w:rPr>
          <w:color w:val="000000"/>
        </w:rPr>
        <w:t xml:space="preserve">Relevant Tax Authority: HM Revenue &amp; Customs, or, if applicable, a tax authority in the jurisdiction in which the </w:t>
      </w:r>
      <w:r w:rsidR="009D5D7B">
        <w:rPr>
          <w:color w:val="000000"/>
        </w:rPr>
        <w:t>Consultant</w:t>
      </w:r>
      <w:r>
        <w:rPr>
          <w:color w:val="000000"/>
        </w:rPr>
        <w:t xml:space="preserve">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Pr>
          <w:color w:val="000000"/>
        </w:rPr>
        <w:t xml:space="preserve">Security Policy: the </w:t>
      </w:r>
      <w:r w:rsidR="009D5D7B">
        <w:rPr>
          <w:color w:val="000000"/>
        </w:rPr>
        <w:t>Client</w:t>
      </w:r>
      <w:r>
        <w:rPr>
          <w:color w:val="000000"/>
        </w:rPr>
        <w:t>'s security policy attached as Schedule [Guidance: insert schedule ref here]</w:t>
      </w:r>
      <w:r w:rsidR="00D734A4">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1.</w:t>
      </w:r>
      <w:r w:rsidR="00ED762E">
        <w:rPr>
          <w:rStyle w:val="CharStyle42"/>
          <w:b/>
          <w:bCs/>
          <w:color w:val="000000"/>
        </w:rPr>
        <w:t>4</w:t>
      </w:r>
      <w:r>
        <w:rPr>
          <w:rStyle w:val="CharStyle42"/>
          <w:b/>
          <w:bCs/>
          <w:color w:val="000000"/>
        </w:rPr>
        <w:t xml:space="preserve"> Contracts (Rights of Third Parties) Act 1999</w:t>
      </w:r>
    </w:p>
    <w:p w:rsidR="00B45808" w:rsidRDefault="00AD148A" w:rsidP="003C5E7D">
      <w:pPr>
        <w:pStyle w:val="Style10"/>
        <w:shd w:val="clear" w:color="auto" w:fill="auto"/>
        <w:spacing w:after="239" w:line="274" w:lineRule="exact"/>
        <w:ind w:left="426" w:right="382" w:firstLine="0"/>
        <w:jc w:val="both"/>
      </w:pPr>
      <w:r>
        <w:rPr>
          <w:color w:val="000000"/>
        </w:rPr>
        <w:t>1.</w:t>
      </w:r>
      <w:r w:rsidR="00ED762E">
        <w:rPr>
          <w:color w:val="000000"/>
        </w:rPr>
        <w:t>4</w:t>
      </w:r>
      <w:r>
        <w:rPr>
          <w:color w:val="000000"/>
        </w:rPr>
        <w:t xml:space="preserve"> In clause 1.</w:t>
      </w:r>
      <w:r w:rsidR="00ED762E">
        <w:rPr>
          <w:color w:val="000000"/>
        </w:rPr>
        <w:t>4</w:t>
      </w:r>
      <w:r>
        <w:rPr>
          <w:rStyle w:val="CharStyle43"/>
          <w:color w:val="000000"/>
        </w:rPr>
        <w:t xml:space="preserve"> delete</w:t>
      </w:r>
      <w:r>
        <w:rPr>
          <w:color w:val="000000"/>
        </w:rPr>
        <w:t xml:space="preserve"> "Notwithstanding any other provision of this Contract," and</w:t>
      </w:r>
      <w:r>
        <w:rPr>
          <w:rStyle w:val="CharStyle43"/>
          <w:color w:val="000000"/>
        </w:rPr>
        <w:t xml:space="preserve"> insert </w:t>
      </w:r>
      <w:r>
        <w:rPr>
          <w:color w:val="000000"/>
        </w:rPr>
        <w:t>"Subject to the express rights of any person under any collateral warranty granted under the provisions of this Contract,"</w:t>
      </w:r>
    </w:p>
    <w:p w:rsidR="00ED762E" w:rsidRPr="00ED762E" w:rsidRDefault="00ED762E" w:rsidP="003C5E7D">
      <w:pPr>
        <w:pStyle w:val="Style10"/>
        <w:shd w:val="clear" w:color="auto" w:fill="auto"/>
        <w:spacing w:after="803" w:line="200" w:lineRule="exact"/>
        <w:ind w:left="426" w:right="382" w:firstLine="0"/>
        <w:jc w:val="both"/>
        <w:rPr>
          <w:rStyle w:val="CharStyle43"/>
          <w:b w:val="0"/>
          <w:color w:val="000000"/>
        </w:rPr>
      </w:pPr>
      <w:r>
        <w:rPr>
          <w:rStyle w:val="CharStyle43"/>
          <w:b w:val="0"/>
          <w:color w:val="000000"/>
        </w:rPr>
        <w:t>[clauses 1.7 and 1.8 not used]</w:t>
      </w:r>
    </w:p>
    <w:p w:rsidR="00B45808" w:rsidRDefault="00AD148A" w:rsidP="003C5E7D">
      <w:pPr>
        <w:pStyle w:val="Style10"/>
        <w:shd w:val="clear" w:color="auto" w:fill="auto"/>
        <w:spacing w:after="803" w:line="200" w:lineRule="exact"/>
        <w:ind w:left="426" w:right="382" w:firstLine="0"/>
        <w:jc w:val="both"/>
      </w:pPr>
      <w:r>
        <w:rPr>
          <w:rStyle w:val="CharStyle43"/>
          <w:color w:val="000000"/>
        </w:rPr>
        <w:t>Insert</w:t>
      </w:r>
      <w:r>
        <w:rPr>
          <w:color w:val="000000"/>
        </w:rPr>
        <w:t xml:space="preserve"> new clauses 1.9 to </w:t>
      </w:r>
      <w:r w:rsidR="00585312">
        <w:rPr>
          <w:color w:val="000000"/>
        </w:rPr>
        <w:t>[</w:t>
      </w:r>
      <w:r>
        <w:rPr>
          <w:color w:val="000000"/>
        </w:rPr>
        <w:t>1.</w:t>
      </w:r>
      <w:r w:rsidR="00585312">
        <w:rPr>
          <w:color w:val="000000"/>
        </w:rPr>
        <w:t>23</w:t>
      </w:r>
      <w:r w:rsidR="00814BE6">
        <w:rPr>
          <w:color w:val="000000"/>
        </w:rPr>
        <w:t>]</w:t>
      </w:r>
      <w:r>
        <w:rPr>
          <w:color w:val="000000"/>
        </w:rPr>
        <w:t xml:space="preserve"> as follows:</w:t>
      </w: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 xml:space="preserve">1.9 The MoD special terms and conditions in the form of DEFCONs and DEFORMs shall be incorporated into this Contract as detailed </w:t>
      </w:r>
      <w:r w:rsidR="00251ECA">
        <w:rPr>
          <w:sz w:val="22"/>
          <w:szCs w:val="22"/>
        </w:rPr>
        <w:t xml:space="preserve">at </w:t>
      </w:r>
      <w:hyperlink r:id="rId15" w:tgtFrame="_blank" w:history="1">
        <w:r w:rsidR="00251ECA">
          <w:rPr>
            <w:rStyle w:val="Hyperlink"/>
          </w:rPr>
          <w:t>https://www.gov.uk/guidance/knowledge-in-defence-kid</w:t>
        </w:r>
      </w:hyperlink>
      <w:r w:rsidR="00251ECA" w:rsidRPr="00251ECA">
        <w:rPr>
          <w:sz w:val="22"/>
          <w:szCs w:val="22"/>
        </w:rPr>
        <w:t xml:space="preserve"> </w:t>
      </w:r>
    </w:p>
    <w:p w:rsidR="00E30A13" w:rsidRDefault="00E30A13">
      <w:pPr>
        <w:widowControl/>
        <w:rPr>
          <w:rFonts w:ascii="Arial" w:hAnsi="Arial" w:cs="Arial"/>
          <w:sz w:val="20"/>
          <w:szCs w:val="20"/>
        </w:rPr>
      </w:pPr>
      <w:r>
        <w:br w:type="page"/>
      </w:r>
    </w:p>
    <w:p w:rsidR="00B45808" w:rsidRDefault="00B45808" w:rsidP="003C5E7D">
      <w:pPr>
        <w:pStyle w:val="Style10"/>
        <w:shd w:val="clear" w:color="auto" w:fill="auto"/>
        <w:spacing w:line="274" w:lineRule="exact"/>
        <w:ind w:left="426" w:right="382" w:firstLine="0"/>
        <w:jc w:val="both"/>
        <w:rPr>
          <w:color w:val="000000"/>
        </w:rPr>
      </w:pPr>
    </w:p>
    <w:p w:rsidR="00480AEF" w:rsidRDefault="00480AEF" w:rsidP="003C5E7D">
      <w:pPr>
        <w:pStyle w:val="Style10"/>
        <w:shd w:val="clear" w:color="auto" w:fill="auto"/>
        <w:spacing w:line="274" w:lineRule="exact"/>
        <w:ind w:left="426" w:right="382" w:firstLine="0"/>
        <w:jc w:val="both"/>
        <w:rPr>
          <w:color w:val="000000"/>
        </w:rPr>
      </w:pPr>
    </w:p>
    <w:p w:rsidR="00B45808" w:rsidRDefault="00AD148A" w:rsidP="003C5E7D">
      <w:pPr>
        <w:pStyle w:val="Style40"/>
        <w:keepNext/>
        <w:keepLines/>
        <w:shd w:val="clear" w:color="auto" w:fill="auto"/>
        <w:spacing w:before="0" w:after="204" w:line="200" w:lineRule="exact"/>
        <w:ind w:left="426" w:right="382"/>
        <w:jc w:val="left"/>
      </w:pPr>
      <w:r>
        <w:rPr>
          <w:rStyle w:val="CharStyle44"/>
          <w:b/>
          <w:bCs/>
          <w:color w:val="000000"/>
        </w:rPr>
        <w:t>Freedom of information</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unless the </w:t>
      </w:r>
      <w:r w:rsidR="00672E5B">
        <w:rPr>
          <w:color w:val="000000"/>
        </w:rPr>
        <w:t xml:space="preserve">Client </w:t>
      </w:r>
      <w:r>
        <w:rPr>
          <w:color w:val="000000"/>
        </w:rPr>
        <w:t xml:space="preserve">has notified the </w:t>
      </w:r>
      <w:r w:rsidR="009D5D7B">
        <w:rPr>
          <w:color w:val="000000"/>
        </w:rPr>
        <w:t>Consultant</w:t>
      </w:r>
      <w:r>
        <w:rPr>
          <w:color w:val="000000"/>
        </w:rPr>
        <w:t xml:space="preserve"> that the </w:t>
      </w:r>
      <w:r w:rsidR="009D5D7B">
        <w:rPr>
          <w:color w:val="000000"/>
        </w:rPr>
        <w:t>Client</w:t>
      </w:r>
      <w:r>
        <w:rPr>
          <w:color w:val="000000"/>
        </w:rPr>
        <w:t xml:space="preserve"> is exempt from the provisions of the FOIA, the </w:t>
      </w:r>
      <w:r w:rsidR="009D5D7B">
        <w:rPr>
          <w:color w:val="000000"/>
        </w:rPr>
        <w:t>Client</w:t>
      </w:r>
      <w:r>
        <w:rPr>
          <w:color w:val="000000"/>
        </w:rPr>
        <w:t xml:space="preserve"> is subject to the requirements of the Code of Practice on Government Information, FOIA and the Environmental Information Regulations. The </w:t>
      </w:r>
      <w:r w:rsidR="009D5D7B">
        <w:rPr>
          <w:color w:val="000000"/>
        </w:rPr>
        <w:t>Consultant</w:t>
      </w:r>
      <w:r>
        <w:rPr>
          <w:color w:val="000000"/>
        </w:rPr>
        <w:t xml:space="preserve"> shall co-operate with and assist the </w:t>
      </w:r>
      <w:r w:rsidR="009D5D7B">
        <w:rPr>
          <w:color w:val="000000"/>
        </w:rPr>
        <w:t>Client</w:t>
      </w:r>
      <w:r>
        <w:rPr>
          <w:color w:val="000000"/>
        </w:rPr>
        <w:t xml:space="preserve"> so as to enable the </w:t>
      </w:r>
      <w:r w:rsidR="009D5D7B">
        <w:rPr>
          <w:color w:val="000000"/>
        </w:rPr>
        <w:t>Client</w:t>
      </w:r>
      <w:r>
        <w:rPr>
          <w:color w:val="000000"/>
        </w:rPr>
        <w:t xml:space="preserve"> to comply with its information disclosure obligations.</w:t>
      </w:r>
    </w:p>
    <w:p w:rsidR="00B45808" w:rsidRDefault="00AD148A" w:rsidP="002332FA">
      <w:pPr>
        <w:pStyle w:val="Style10"/>
        <w:numPr>
          <w:ilvl w:val="0"/>
          <w:numId w:val="3"/>
        </w:numPr>
        <w:shd w:val="clear" w:color="auto" w:fill="auto"/>
        <w:tabs>
          <w:tab w:val="left" w:pos="673"/>
        </w:tabs>
        <w:spacing w:after="120" w:line="200" w:lineRule="exact"/>
        <w:ind w:left="425" w:right="380" w:firstLine="0"/>
      </w:pPr>
      <w:r>
        <w:rPr>
          <w:color w:val="000000"/>
        </w:rPr>
        <w:t xml:space="preserve">The </w:t>
      </w:r>
      <w:r w:rsidR="009D5D7B">
        <w:rPr>
          <w:color w:val="000000"/>
        </w:rPr>
        <w:t>Consultant</w:t>
      </w:r>
      <w:r>
        <w:rPr>
          <w:color w:val="000000"/>
        </w:rPr>
        <w:t xml:space="preserve"> shall:</w:t>
      </w:r>
    </w:p>
    <w:p w:rsidR="00B45808" w:rsidRDefault="00AD148A" w:rsidP="002332FA">
      <w:pPr>
        <w:pStyle w:val="Style10"/>
        <w:numPr>
          <w:ilvl w:val="0"/>
          <w:numId w:val="4"/>
        </w:numPr>
        <w:shd w:val="clear" w:color="auto" w:fill="auto"/>
        <w:tabs>
          <w:tab w:val="left" w:pos="870"/>
        </w:tabs>
        <w:spacing w:after="120" w:line="274" w:lineRule="exact"/>
        <w:ind w:left="425" w:right="380" w:firstLine="0"/>
        <w:jc w:val="both"/>
      </w:pPr>
      <w:r>
        <w:rPr>
          <w:color w:val="000000"/>
        </w:rPr>
        <w:t xml:space="preserve">transfer to the </w:t>
      </w:r>
      <w:r w:rsidR="00672E5B">
        <w:rPr>
          <w:color w:val="000000"/>
        </w:rPr>
        <w:t xml:space="preserve">Client </w:t>
      </w:r>
      <w:r>
        <w:rPr>
          <w:color w:val="000000"/>
        </w:rPr>
        <w:t>all Requests for Information that it receives as soon as practicable and in any event within two Working Days of receiving a Request for Information;</w:t>
      </w:r>
    </w:p>
    <w:p w:rsidR="00B45808" w:rsidRDefault="00AD148A" w:rsidP="002332FA">
      <w:pPr>
        <w:pStyle w:val="Style10"/>
        <w:numPr>
          <w:ilvl w:val="0"/>
          <w:numId w:val="4"/>
        </w:numPr>
        <w:shd w:val="clear" w:color="auto" w:fill="auto"/>
        <w:tabs>
          <w:tab w:val="left" w:pos="889"/>
        </w:tabs>
        <w:spacing w:after="120" w:line="274" w:lineRule="exact"/>
        <w:ind w:left="425" w:right="380" w:firstLine="0"/>
      </w:pPr>
      <w:r>
        <w:rPr>
          <w:color w:val="000000"/>
        </w:rPr>
        <w:t xml:space="preserve">provide the </w:t>
      </w:r>
      <w:r w:rsidR="00672E5B">
        <w:rPr>
          <w:color w:val="000000"/>
        </w:rPr>
        <w:t>Client</w:t>
      </w:r>
      <w:r>
        <w:rPr>
          <w:color w:val="000000"/>
        </w:rPr>
        <w:t xml:space="preserve"> with a copy of all Information in its possession, or power in the form that the </w:t>
      </w:r>
      <w:r w:rsidR="00672E5B">
        <w:rPr>
          <w:color w:val="000000"/>
        </w:rPr>
        <w:t>Client</w:t>
      </w:r>
      <w:r>
        <w:rPr>
          <w:color w:val="000000"/>
        </w:rPr>
        <w:t xml:space="preserve"> shall require within five Working Days (or such other period as the Architect/Contract Administrator may specify) of the </w:t>
      </w:r>
      <w:r w:rsidR="00672E5B">
        <w:rPr>
          <w:color w:val="000000"/>
        </w:rPr>
        <w:t>Client’s</w:t>
      </w:r>
      <w:r>
        <w:rPr>
          <w:color w:val="000000"/>
        </w:rPr>
        <w:t xml:space="preserve"> request;</w:t>
      </w:r>
    </w:p>
    <w:p w:rsidR="00B45808" w:rsidRDefault="00AD148A" w:rsidP="002332FA">
      <w:pPr>
        <w:pStyle w:val="Style10"/>
        <w:numPr>
          <w:ilvl w:val="0"/>
          <w:numId w:val="4"/>
        </w:numPr>
        <w:shd w:val="clear" w:color="auto" w:fill="auto"/>
        <w:tabs>
          <w:tab w:val="left" w:pos="894"/>
        </w:tabs>
        <w:spacing w:after="120" w:line="274" w:lineRule="exact"/>
        <w:ind w:left="425" w:right="380" w:firstLine="0"/>
      </w:pPr>
      <w:r>
        <w:rPr>
          <w:color w:val="000000"/>
        </w:rPr>
        <w:t xml:space="preserve">provide all necessary assistance as reasonably requested by the </w:t>
      </w:r>
      <w:r w:rsidR="00672E5B">
        <w:rPr>
          <w:color w:val="000000"/>
        </w:rPr>
        <w:t>Client</w:t>
      </w:r>
      <w:r>
        <w:rPr>
          <w:color w:val="000000"/>
        </w:rPr>
        <w:t xml:space="preserve"> to enable the </w:t>
      </w:r>
      <w:r w:rsidR="009D5D7B">
        <w:rPr>
          <w:color w:val="000000"/>
        </w:rPr>
        <w:t>Client</w:t>
      </w:r>
      <w:r>
        <w:rPr>
          <w:color w:val="000000"/>
        </w:rPr>
        <w:t xml:space="preserve"> to respond to the Request for Information within the time for compliance set out in section 10 of the FOIA or regulation 5 of the Environmental Information Regulations; and</w:t>
      </w:r>
    </w:p>
    <w:p w:rsidR="00B45808" w:rsidRDefault="00AD148A" w:rsidP="002332FA">
      <w:pPr>
        <w:pStyle w:val="Style10"/>
        <w:numPr>
          <w:ilvl w:val="0"/>
          <w:numId w:val="4"/>
        </w:numPr>
        <w:shd w:val="clear" w:color="auto" w:fill="auto"/>
        <w:tabs>
          <w:tab w:val="left" w:pos="870"/>
        </w:tabs>
        <w:spacing w:after="120" w:line="274" w:lineRule="exact"/>
        <w:ind w:left="425" w:right="380" w:firstLine="0"/>
      </w:pPr>
      <w:r>
        <w:rPr>
          <w:color w:val="000000"/>
        </w:rPr>
        <w:t xml:space="preserve">procures that its </w:t>
      </w:r>
      <w:r w:rsidR="00AC3F01">
        <w:rPr>
          <w:color w:val="000000"/>
        </w:rPr>
        <w:t>sub-contractor</w:t>
      </w:r>
      <w:r>
        <w:rPr>
          <w:color w:val="000000"/>
        </w:rPr>
        <w:t>s do likewise.</w:t>
      </w:r>
    </w:p>
    <w:p w:rsidR="00B45808" w:rsidRDefault="00AD148A" w:rsidP="002332FA">
      <w:pPr>
        <w:pStyle w:val="Style10"/>
        <w:numPr>
          <w:ilvl w:val="0"/>
          <w:numId w:val="3"/>
        </w:numPr>
        <w:shd w:val="clear" w:color="auto" w:fill="auto"/>
        <w:tabs>
          <w:tab w:val="left" w:pos="682"/>
        </w:tabs>
        <w:spacing w:after="120" w:line="274" w:lineRule="exact"/>
        <w:ind w:left="425" w:right="380" w:firstLine="0"/>
      </w:pPr>
      <w:r>
        <w:rPr>
          <w:color w:val="000000"/>
        </w:rPr>
        <w:t xml:space="preserve">The </w:t>
      </w:r>
      <w:r w:rsidR="009D5D7B">
        <w:rPr>
          <w:color w:val="000000"/>
        </w:rPr>
        <w:t>Client</w:t>
      </w:r>
      <w:r>
        <w:rPr>
          <w:color w:val="000000"/>
        </w:rPr>
        <w:t xml:space="preserve"> is responsible for determining in its absolute discretion whether any information is exempt from disclosure in accordance with the provisions of the Code of Practice on Government Information, FOIA or the Environmental Information Regulations.</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 xml:space="preserve">The </w:t>
      </w:r>
      <w:r w:rsidR="009D5D7B">
        <w:rPr>
          <w:color w:val="000000"/>
        </w:rPr>
        <w:t>Consultant</w:t>
      </w:r>
      <w:r>
        <w:rPr>
          <w:color w:val="000000"/>
        </w:rPr>
        <w:t xml:space="preserve"> shall not respond directly to a Request for Information unless authorised to do so by the </w:t>
      </w:r>
      <w:r w:rsidR="00672E5B">
        <w:rPr>
          <w:color w:val="000000"/>
        </w:rPr>
        <w:t>Client</w:t>
      </w:r>
      <w:r>
        <w:rPr>
          <w:color w:val="000000"/>
        </w:rPr>
        <w:t>.</w:t>
      </w:r>
    </w:p>
    <w:p w:rsidR="00B45808" w:rsidRDefault="00AD148A" w:rsidP="002332FA">
      <w:pPr>
        <w:pStyle w:val="Style10"/>
        <w:numPr>
          <w:ilvl w:val="0"/>
          <w:numId w:val="3"/>
        </w:numPr>
        <w:shd w:val="clear" w:color="auto" w:fill="auto"/>
        <w:tabs>
          <w:tab w:val="left" w:pos="692"/>
        </w:tabs>
        <w:spacing w:after="120" w:line="274" w:lineRule="exact"/>
        <w:ind w:left="425" w:right="380" w:firstLine="0"/>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may, acting in accordance with the </w:t>
      </w:r>
      <w:r w:rsidR="00AE2FFB">
        <w:rPr>
          <w:color w:val="000000"/>
        </w:rPr>
        <w:t>Cabinet Office Freedom of Information</w:t>
      </w:r>
      <w:r>
        <w:rPr>
          <w:color w:val="000000"/>
        </w:rPr>
        <w:t xml:space="preserve"> Code of Practice on the Discharge of the Functions of Public Authorities under Part 1 of the Freedom of information Act 2000, be obliged to disclose Information without consulting or obtaining consent from the </w:t>
      </w:r>
      <w:r w:rsidR="009D5D7B">
        <w:rPr>
          <w:color w:val="000000"/>
        </w:rPr>
        <w:t>Consultant</w:t>
      </w:r>
      <w:r>
        <w:rPr>
          <w:color w:val="000000"/>
        </w:rPr>
        <w:t xml:space="preserve"> or despite the </w:t>
      </w:r>
      <w:r w:rsidR="009D5D7B">
        <w:rPr>
          <w:color w:val="000000"/>
        </w:rPr>
        <w:t>Consultant</w:t>
      </w:r>
      <w:r>
        <w:rPr>
          <w:color w:val="000000"/>
        </w:rPr>
        <w:t xml:space="preserve"> having expressed negative views when consulted.</w:t>
      </w:r>
    </w:p>
    <w:p w:rsidR="00B45808" w:rsidRPr="00A63468" w:rsidRDefault="00AD148A" w:rsidP="002332FA">
      <w:pPr>
        <w:pStyle w:val="Style10"/>
        <w:numPr>
          <w:ilvl w:val="0"/>
          <w:numId w:val="3"/>
        </w:numPr>
        <w:shd w:val="clear" w:color="auto" w:fill="auto"/>
        <w:tabs>
          <w:tab w:val="left" w:pos="692"/>
        </w:tabs>
        <w:spacing w:after="120" w:line="269" w:lineRule="exact"/>
        <w:ind w:left="425" w:right="380" w:firstLine="0"/>
      </w:pPr>
      <w:r>
        <w:rPr>
          <w:color w:val="000000"/>
        </w:rPr>
        <w:t xml:space="preserve">The </w:t>
      </w:r>
      <w:r w:rsidR="009D5D7B">
        <w:rPr>
          <w:color w:val="000000"/>
        </w:rPr>
        <w:t>Consultant</w:t>
      </w:r>
      <w:r>
        <w:rPr>
          <w:color w:val="000000"/>
        </w:rPr>
        <w:t xml:space="preserve"> shall ensure that all Information is retained for disclosure for twelve years where this Contract is executed as a deed or six years where this Contract is executed under hand and shall permit the </w:t>
      </w:r>
      <w:r w:rsidR="00672E5B">
        <w:rPr>
          <w:color w:val="000000"/>
        </w:rPr>
        <w:t>Client</w:t>
      </w:r>
      <w:r>
        <w:rPr>
          <w:color w:val="000000"/>
        </w:rPr>
        <w:t xml:space="preserve"> to inspect such records as and when reasonably requested from time to time."</w:t>
      </w:r>
    </w:p>
    <w:p w:rsidR="00A63468" w:rsidRDefault="00A63468" w:rsidP="00A63468">
      <w:pPr>
        <w:pStyle w:val="Style10"/>
        <w:shd w:val="clear" w:color="auto" w:fill="auto"/>
        <w:tabs>
          <w:tab w:val="left" w:pos="692"/>
        </w:tabs>
        <w:spacing w:after="120" w:line="269" w:lineRule="exact"/>
        <w:ind w:left="425" w:right="380" w:firstLine="0"/>
      </w:pPr>
    </w:p>
    <w:p w:rsidR="00B45808" w:rsidRDefault="00AD148A" w:rsidP="003C5E7D">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1.11</w:t>
      </w:r>
      <w:r>
        <w:rPr>
          <w:rStyle w:val="CharStyle44"/>
          <w:b/>
          <w:bCs/>
          <w:color w:val="000000"/>
        </w:rPr>
        <w:t xml:space="preserve"> Tax Compliance</w:t>
      </w:r>
    </w:p>
    <w:p w:rsidR="00480AEF" w:rsidRDefault="00480AEF" w:rsidP="003C5E7D">
      <w:pPr>
        <w:pStyle w:val="Style40"/>
        <w:keepNext/>
        <w:keepLines/>
        <w:shd w:val="clear" w:color="auto" w:fill="auto"/>
        <w:spacing w:before="0" w:after="0" w:line="200" w:lineRule="exact"/>
        <w:ind w:left="426" w:right="382"/>
        <w:jc w:val="left"/>
        <w:rPr>
          <w:rStyle w:val="CharStyle44"/>
          <w:b/>
          <w:bCs/>
          <w:color w:val="000000"/>
        </w:rPr>
      </w:pPr>
    </w:p>
    <w:p w:rsidR="00480AEF" w:rsidRDefault="00480AEF" w:rsidP="003C5E7D">
      <w:pPr>
        <w:widowControl/>
        <w:ind w:left="426" w:right="382"/>
        <w:rPr>
          <w:rStyle w:val="CharStyle44"/>
        </w:rPr>
      </w:pPr>
      <w:r>
        <w:rPr>
          <w:rStyle w:val="CharStyle44"/>
          <w:b w:val="0"/>
          <w:bCs w:val="0"/>
        </w:rPr>
        <w:br w:type="page"/>
      </w:r>
    </w:p>
    <w:p w:rsidR="00B45808" w:rsidRDefault="00AD148A" w:rsidP="003C5E7D">
      <w:pPr>
        <w:pStyle w:val="Style10"/>
        <w:numPr>
          <w:ilvl w:val="0"/>
          <w:numId w:val="5"/>
        </w:numPr>
        <w:shd w:val="clear" w:color="auto" w:fill="auto"/>
        <w:tabs>
          <w:tab w:val="left" w:pos="754"/>
        </w:tabs>
        <w:spacing w:after="180" w:line="274" w:lineRule="exact"/>
        <w:ind w:left="426" w:right="382" w:firstLine="0"/>
        <w:jc w:val="both"/>
      </w:pPr>
      <w:r>
        <w:rPr>
          <w:color w:val="000000"/>
        </w:rPr>
        <w:t xml:space="preserve">The </w:t>
      </w:r>
      <w:r w:rsidR="009D5D7B">
        <w:rPr>
          <w:color w:val="000000"/>
        </w:rPr>
        <w:t>Consultant</w:t>
      </w:r>
      <w:r>
        <w:rPr>
          <w:color w:val="000000"/>
        </w:rPr>
        <w:t xml:space="preserve"> represents and warrants that as at the date of this Contract, it has notified the </w:t>
      </w:r>
      <w:r w:rsidR="009D5D7B">
        <w:rPr>
          <w:color w:val="000000"/>
        </w:rPr>
        <w:t>Client</w:t>
      </w:r>
      <w:r>
        <w:rPr>
          <w:color w:val="000000"/>
        </w:rPr>
        <w:t xml:space="preserve"> in writing of any Occasions of Tax Non-Compliance or any litigation that it is involved in that is in connection with any Occasions of Tax Non-Compliance.</w:t>
      </w:r>
    </w:p>
    <w:p w:rsidR="00B45808" w:rsidRDefault="00AD148A" w:rsidP="003C5E7D">
      <w:pPr>
        <w:pStyle w:val="Style10"/>
        <w:numPr>
          <w:ilvl w:val="0"/>
          <w:numId w:val="5"/>
        </w:numPr>
        <w:shd w:val="clear" w:color="auto" w:fill="auto"/>
        <w:tabs>
          <w:tab w:val="left" w:pos="764"/>
        </w:tabs>
        <w:spacing w:after="239" w:line="274" w:lineRule="exact"/>
        <w:ind w:left="426" w:right="382" w:firstLine="0"/>
        <w:jc w:val="both"/>
      </w:pPr>
      <w:r>
        <w:rPr>
          <w:color w:val="000000"/>
        </w:rPr>
        <w:t xml:space="preserve">If, at any point prior to the end of the Rectification Period, an Occasion of Tax Non- Compliance occurs, the </w:t>
      </w:r>
      <w:r w:rsidR="009D5D7B">
        <w:rPr>
          <w:color w:val="000000"/>
        </w:rPr>
        <w:t>Consultant</w:t>
      </w:r>
      <w:r>
        <w:rPr>
          <w:color w:val="000000"/>
        </w:rPr>
        <w:t xml:space="preserve"> shall:</w:t>
      </w:r>
    </w:p>
    <w:p w:rsidR="00B45808" w:rsidRDefault="00AD148A" w:rsidP="003C5E7D">
      <w:pPr>
        <w:pStyle w:val="Style10"/>
        <w:numPr>
          <w:ilvl w:val="0"/>
          <w:numId w:val="6"/>
        </w:numPr>
        <w:shd w:val="clear" w:color="auto" w:fill="auto"/>
        <w:tabs>
          <w:tab w:val="left" w:pos="870"/>
        </w:tabs>
        <w:spacing w:after="18" w:line="200" w:lineRule="exact"/>
        <w:ind w:left="426" w:right="382" w:firstLine="0"/>
        <w:jc w:val="both"/>
      </w:pPr>
      <w:r>
        <w:rPr>
          <w:color w:val="000000"/>
        </w:rPr>
        <w:t xml:space="preserve">notify the </w:t>
      </w:r>
      <w:r w:rsidR="009D5D7B">
        <w:rPr>
          <w:color w:val="000000"/>
        </w:rPr>
        <w:t>Client</w:t>
      </w:r>
      <w:r>
        <w:rPr>
          <w:color w:val="000000"/>
        </w:rPr>
        <w:t xml:space="preserve"> in writing of such fact within 5 days of its occurrence; and</w:t>
      </w:r>
    </w:p>
    <w:p w:rsidR="00B45808" w:rsidRDefault="00AD148A" w:rsidP="003C5E7D">
      <w:pPr>
        <w:pStyle w:val="Style10"/>
        <w:numPr>
          <w:ilvl w:val="0"/>
          <w:numId w:val="6"/>
        </w:numPr>
        <w:shd w:val="clear" w:color="auto" w:fill="auto"/>
        <w:tabs>
          <w:tab w:val="left" w:pos="870"/>
        </w:tabs>
        <w:spacing w:line="200" w:lineRule="exact"/>
        <w:ind w:left="426" w:right="382" w:firstLine="0"/>
        <w:jc w:val="both"/>
      </w:pPr>
      <w:r>
        <w:rPr>
          <w:color w:val="000000"/>
        </w:rPr>
        <w:t xml:space="preserve">promptly provide to the </w:t>
      </w:r>
      <w:r w:rsidR="009D5D7B">
        <w:rPr>
          <w:color w:val="000000"/>
        </w:rPr>
        <w:t>Client</w:t>
      </w:r>
      <w:r>
        <w:rPr>
          <w:color w:val="000000"/>
        </w:rPr>
        <w:t>:</w:t>
      </w:r>
    </w:p>
    <w:p w:rsidR="00B45808" w:rsidRDefault="00AD148A" w:rsidP="003C5E7D">
      <w:pPr>
        <w:pStyle w:val="Style10"/>
        <w:numPr>
          <w:ilvl w:val="0"/>
          <w:numId w:val="7"/>
        </w:numPr>
        <w:shd w:val="clear" w:color="auto" w:fill="auto"/>
        <w:tabs>
          <w:tab w:val="left" w:pos="1066"/>
        </w:tabs>
        <w:spacing w:after="180" w:line="274" w:lineRule="exact"/>
        <w:ind w:left="426" w:right="382" w:firstLine="0"/>
        <w:jc w:val="both"/>
      </w:pPr>
      <w:r>
        <w:rPr>
          <w:color w:val="000000"/>
        </w:rPr>
        <w:t xml:space="preserve">details of the steps which the </w:t>
      </w:r>
      <w:r w:rsidR="009D5D7B">
        <w:rPr>
          <w:color w:val="000000"/>
        </w:rPr>
        <w:t>Consultant</w:t>
      </w:r>
      <w:r>
        <w:rPr>
          <w:color w:val="000000"/>
        </w:rPr>
        <w:t xml:space="preserve"> is taking to address the Occasions of Tax Non-Compliance and to prevent the same from recurring, together with any mitigating factors that it considers relevant; and</w:t>
      </w:r>
    </w:p>
    <w:p w:rsidR="00B45808" w:rsidRDefault="00AD148A" w:rsidP="003C5E7D">
      <w:pPr>
        <w:pStyle w:val="Style10"/>
        <w:numPr>
          <w:ilvl w:val="0"/>
          <w:numId w:val="7"/>
        </w:numPr>
        <w:shd w:val="clear" w:color="auto" w:fill="auto"/>
        <w:tabs>
          <w:tab w:val="left" w:pos="1052"/>
        </w:tabs>
        <w:spacing w:after="539" w:line="274" w:lineRule="exact"/>
        <w:ind w:left="426" w:right="382" w:firstLine="0"/>
        <w:jc w:val="both"/>
      </w:pPr>
      <w:r>
        <w:rPr>
          <w:color w:val="000000"/>
        </w:rPr>
        <w:t xml:space="preserve">such other information in relation to the Occasion of Tax Non-Compliance as the </w:t>
      </w:r>
      <w:r w:rsidR="009D5D7B">
        <w:rPr>
          <w:color w:val="000000"/>
        </w:rPr>
        <w:t>Client</w:t>
      </w:r>
      <w:r>
        <w:rPr>
          <w:color w:val="000000"/>
        </w:rPr>
        <w:t xml:space="preserve"> may reasonably require.</w:t>
      </w:r>
    </w:p>
    <w:p w:rsidR="00B45808" w:rsidRDefault="00AD148A" w:rsidP="003C5E7D">
      <w:pPr>
        <w:pStyle w:val="Style17"/>
        <w:shd w:val="clear" w:color="auto" w:fill="auto"/>
        <w:spacing w:before="0" w:after="208" w:line="200" w:lineRule="exact"/>
        <w:ind w:left="426" w:right="382"/>
      </w:pPr>
      <w:r>
        <w:rPr>
          <w:rStyle w:val="CharStyle47"/>
          <w:b w:val="0"/>
          <w:bCs w:val="0"/>
          <w:color w:val="000000"/>
        </w:rPr>
        <w:t>1.12</w:t>
      </w:r>
      <w:r>
        <w:rPr>
          <w:rStyle w:val="CharStyle48"/>
          <w:b/>
          <w:bCs/>
          <w:color w:val="000000"/>
        </w:rPr>
        <w:t xml:space="preserve"> GDPR</w:t>
      </w:r>
    </w:p>
    <w:p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p>
    <w:p w:rsidR="00B45808" w:rsidRDefault="00AD148A" w:rsidP="003C5E7D">
      <w:pPr>
        <w:pStyle w:val="Style40"/>
        <w:keepNext/>
        <w:keepLines/>
        <w:shd w:val="clear" w:color="auto" w:fill="auto"/>
        <w:spacing w:before="0" w:after="208" w:line="200" w:lineRule="exact"/>
        <w:ind w:left="426" w:right="382"/>
        <w:jc w:val="left"/>
      </w:pPr>
      <w:r>
        <w:rPr>
          <w:rStyle w:val="CharStyle51"/>
          <w:b/>
          <w:bCs/>
          <w:color w:val="000000"/>
        </w:rPr>
        <w:t>1.1</w:t>
      </w:r>
      <w:r w:rsidR="00814BE6">
        <w:rPr>
          <w:rStyle w:val="CharStyle51"/>
          <w:b/>
          <w:bCs/>
          <w:color w:val="000000"/>
        </w:rPr>
        <w:t>3</w:t>
      </w:r>
      <w:r>
        <w:rPr>
          <w:rStyle w:val="CharStyle51"/>
          <w:b/>
          <w:bCs/>
          <w:color w:val="000000"/>
        </w:rPr>
        <w:t xml:space="preserve"> Prevention of Fraud and Bribery</w:t>
      </w:r>
    </w:p>
    <w:p w:rsidR="00B45808" w:rsidRDefault="00AD148A" w:rsidP="003C5E7D">
      <w:pPr>
        <w:pStyle w:val="Style10"/>
        <w:shd w:val="clear" w:color="auto" w:fill="auto"/>
        <w:spacing w:after="176" w:line="269" w:lineRule="exact"/>
        <w:ind w:left="426" w:right="382" w:firstLine="0"/>
      </w:pPr>
      <w:r>
        <w:rPr>
          <w:color w:val="000000"/>
        </w:rPr>
        <w:t>1.1</w:t>
      </w:r>
      <w:r w:rsidR="00814BE6">
        <w:rPr>
          <w:color w:val="000000"/>
        </w:rPr>
        <w:t>3</w:t>
      </w:r>
      <w:r>
        <w:rPr>
          <w:color w:val="000000"/>
        </w:rPr>
        <w:t xml:space="preserve">.1 The </w:t>
      </w:r>
      <w:r w:rsidR="009D5D7B">
        <w:rPr>
          <w:color w:val="000000"/>
        </w:rPr>
        <w:t>Consultant</w:t>
      </w:r>
      <w:r>
        <w:rPr>
          <w:color w:val="000000"/>
        </w:rPr>
        <w:t xml:space="preserve"> represents and warrants that neither it, nor to the best of its knowledge any of its employees, have at any time prior to the date of this Contract:</w:t>
      </w:r>
    </w:p>
    <w:p w:rsidR="00B45808" w:rsidRDefault="00AD148A" w:rsidP="00D734A4">
      <w:pPr>
        <w:pStyle w:val="Style10"/>
        <w:numPr>
          <w:ilvl w:val="3"/>
          <w:numId w:val="47"/>
        </w:numPr>
        <w:shd w:val="clear" w:color="auto" w:fill="auto"/>
        <w:tabs>
          <w:tab w:val="left" w:pos="874"/>
        </w:tabs>
        <w:spacing w:line="274" w:lineRule="exact"/>
        <w:ind w:right="382" w:hanging="364"/>
      </w:pPr>
      <w:r>
        <w:rPr>
          <w:color w:val="000000"/>
        </w:rPr>
        <w:t>committed a Prohibited Act or been formally notified that it is subject to an investigation or prosecution which relates to an alleged Prohibited Act; and/or</w:t>
      </w:r>
    </w:p>
    <w:p w:rsidR="00B45808" w:rsidRPr="001E62C9" w:rsidRDefault="00814BE6" w:rsidP="00814BE6">
      <w:pPr>
        <w:pStyle w:val="Style10"/>
        <w:shd w:val="clear" w:color="auto" w:fill="auto"/>
        <w:tabs>
          <w:tab w:val="left" w:pos="884"/>
        </w:tabs>
        <w:spacing w:line="274" w:lineRule="exact"/>
        <w:ind w:left="426" w:right="382" w:firstLine="0"/>
      </w:pPr>
      <w:r>
        <w:rPr>
          <w:color w:val="000000"/>
        </w:rPr>
        <w:t xml:space="preserve">1.13.1.2 </w:t>
      </w:r>
      <w:r w:rsidR="00AD148A">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rsidR="001673F9" w:rsidRDefault="001673F9">
      <w:pPr>
        <w:widowControl/>
        <w:rPr>
          <w:rFonts w:ascii="Arial" w:hAnsi="Arial" w:cs="Arial"/>
          <w:sz w:val="20"/>
          <w:szCs w:val="20"/>
        </w:rPr>
      </w:pPr>
    </w:p>
    <w:p w:rsidR="00B45808" w:rsidRDefault="001E62C9" w:rsidP="00D734A4">
      <w:pPr>
        <w:pStyle w:val="Style10"/>
        <w:numPr>
          <w:ilvl w:val="2"/>
          <w:numId w:val="47"/>
        </w:numPr>
        <w:shd w:val="clear" w:color="auto" w:fill="auto"/>
        <w:tabs>
          <w:tab w:val="left" w:pos="687"/>
        </w:tabs>
        <w:spacing w:after="258"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 not:</w:t>
      </w:r>
      <w:r w:rsidR="00AD148A">
        <w:rPr>
          <w:color w:val="000000"/>
        </w:rPr>
        <w:t>:</w:t>
      </w:r>
    </w:p>
    <w:p w:rsidR="00B45808" w:rsidRDefault="00AD148A" w:rsidP="00D734A4">
      <w:pPr>
        <w:pStyle w:val="Style10"/>
        <w:numPr>
          <w:ilvl w:val="3"/>
          <w:numId w:val="47"/>
        </w:numPr>
        <w:shd w:val="clear" w:color="auto" w:fill="auto"/>
        <w:tabs>
          <w:tab w:val="left" w:pos="865"/>
        </w:tabs>
        <w:spacing w:after="199" w:line="200" w:lineRule="exact"/>
        <w:ind w:right="382" w:hanging="364"/>
      </w:pPr>
      <w:r>
        <w:rPr>
          <w:color w:val="000000"/>
        </w:rPr>
        <w:t>commit a Prohibited Act; and/or</w:t>
      </w:r>
    </w:p>
    <w:p w:rsidR="00B45808" w:rsidRDefault="00814BE6" w:rsidP="00D734A4">
      <w:pPr>
        <w:pStyle w:val="Style10"/>
        <w:shd w:val="clear" w:color="auto" w:fill="auto"/>
        <w:tabs>
          <w:tab w:val="left" w:pos="879"/>
        </w:tabs>
        <w:spacing w:after="239" w:line="274" w:lineRule="exact"/>
        <w:ind w:left="426" w:right="382" w:firstLine="0"/>
      </w:pPr>
      <w:r>
        <w:rPr>
          <w:color w:val="000000"/>
        </w:rPr>
        <w:t xml:space="preserve">1.13.2.2 </w:t>
      </w:r>
      <w:r w:rsidR="00AD148A">
        <w:rPr>
          <w:color w:val="000000"/>
        </w:rPr>
        <w:t xml:space="preserve">do or suffer anything to be done which would cause the </w:t>
      </w:r>
      <w:r w:rsidR="009D5D7B">
        <w:rPr>
          <w:color w:val="000000"/>
        </w:rPr>
        <w:t>Client</w:t>
      </w:r>
      <w:r w:rsidR="00AD148A">
        <w:rPr>
          <w:color w:val="000000"/>
        </w:rPr>
        <w:t xml:space="preserve"> or any of the </w:t>
      </w:r>
      <w:r w:rsidR="009D5D7B">
        <w:rPr>
          <w:color w:val="000000"/>
        </w:rPr>
        <w:t>Client</w:t>
      </w:r>
      <w:r w:rsidR="00AD148A">
        <w:rPr>
          <w:color w:val="000000"/>
        </w:rPr>
        <w:t xml:space="preserve">'s employees, consultants, </w:t>
      </w:r>
      <w:r w:rsidR="009D5D7B">
        <w:rPr>
          <w:color w:val="000000"/>
        </w:rPr>
        <w:t>Consultant</w:t>
      </w:r>
      <w:r w:rsidR="00AD148A">
        <w:rPr>
          <w:color w:val="000000"/>
        </w:rPr>
        <w:t xml:space="preserve">s, </w:t>
      </w:r>
      <w:r w:rsidR="00AC3F01">
        <w:rPr>
          <w:color w:val="000000"/>
        </w:rPr>
        <w:t>sub-contractor</w:t>
      </w:r>
      <w:r w:rsidR="00AD148A">
        <w:rPr>
          <w:color w:val="000000"/>
        </w:rPr>
        <w:t>s or agents to contravene any of the Relevant Requirements or otherwise incur any liability in relation to the Relevant Requirements</w:t>
      </w:r>
    </w:p>
    <w:p w:rsidR="00B45808" w:rsidRDefault="00AD148A" w:rsidP="00D734A4">
      <w:pPr>
        <w:pStyle w:val="Style10"/>
        <w:numPr>
          <w:ilvl w:val="2"/>
          <w:numId w:val="47"/>
        </w:numPr>
        <w:shd w:val="clear" w:color="auto" w:fill="auto"/>
        <w:tabs>
          <w:tab w:val="left" w:pos="687"/>
        </w:tabs>
        <w:spacing w:after="199" w:line="200" w:lineRule="exact"/>
        <w:ind w:right="382" w:hanging="344"/>
      </w:pPr>
      <w:r>
        <w:rPr>
          <w:color w:val="000000"/>
        </w:rPr>
        <w:t xml:space="preserve">During the carrying out of the </w:t>
      </w:r>
      <w:r w:rsidR="00AC3F01">
        <w:rPr>
          <w:color w:val="000000"/>
        </w:rPr>
        <w:t>Services</w:t>
      </w:r>
      <w:r>
        <w:rPr>
          <w:color w:val="000000"/>
        </w:rPr>
        <w:t xml:space="preserve"> the </w:t>
      </w:r>
      <w:r w:rsidR="009D5D7B">
        <w:rPr>
          <w:color w:val="000000"/>
        </w:rPr>
        <w:t>Consultant</w:t>
      </w:r>
      <w:r>
        <w:rPr>
          <w:color w:val="000000"/>
        </w:rPr>
        <w:t xml:space="preserve"> shall:</w:t>
      </w:r>
    </w:p>
    <w:p w:rsidR="00B45808" w:rsidRDefault="00814BE6" w:rsidP="00814BE6">
      <w:pPr>
        <w:pStyle w:val="Style10"/>
        <w:shd w:val="clear" w:color="auto" w:fill="auto"/>
        <w:tabs>
          <w:tab w:val="left" w:pos="946"/>
        </w:tabs>
        <w:spacing w:after="180" w:line="274" w:lineRule="exact"/>
        <w:ind w:left="426" w:right="382" w:firstLine="0"/>
        <w:jc w:val="both"/>
      </w:pPr>
      <w:r>
        <w:rPr>
          <w:color w:val="000000"/>
        </w:rPr>
        <w:t xml:space="preserve">1.13.3.1 </w:t>
      </w:r>
      <w:r w:rsidR="00AD148A">
        <w:rPr>
          <w:color w:val="000000"/>
        </w:rPr>
        <w:t xml:space="preserve">establish, maintain and enforce, and require that its </w:t>
      </w:r>
      <w:r w:rsidR="00AC3F01">
        <w:rPr>
          <w:color w:val="000000"/>
        </w:rPr>
        <w:t>sub-contractor</w:t>
      </w:r>
      <w:r w:rsidR="00AD148A">
        <w:rPr>
          <w:color w:val="000000"/>
        </w:rPr>
        <w:t>s establish, maintain and enforce, policies and procedures which are adequate to ensure compliance with the Relevant Requirements and prevent the occurrence of a Prohibited Act;</w:t>
      </w:r>
    </w:p>
    <w:p w:rsidR="00B45808" w:rsidRDefault="00AD148A" w:rsidP="00D734A4">
      <w:pPr>
        <w:pStyle w:val="Style10"/>
        <w:numPr>
          <w:ilvl w:val="3"/>
          <w:numId w:val="49"/>
        </w:numPr>
        <w:shd w:val="clear" w:color="auto" w:fill="auto"/>
        <w:tabs>
          <w:tab w:val="left" w:pos="874"/>
        </w:tabs>
        <w:spacing w:after="180" w:line="274" w:lineRule="exact"/>
        <w:ind w:right="382" w:hanging="304"/>
      </w:pPr>
      <w:r>
        <w:rPr>
          <w:color w:val="000000"/>
        </w:rPr>
        <w:t xml:space="preserve">keep appropriate records of its compliance with this Contract and make such records available to the </w:t>
      </w:r>
      <w:r w:rsidR="009D5D7B">
        <w:rPr>
          <w:color w:val="000000"/>
        </w:rPr>
        <w:t>Client</w:t>
      </w:r>
      <w:r>
        <w:rPr>
          <w:color w:val="000000"/>
        </w:rPr>
        <w:t xml:space="preserve"> on request;</w:t>
      </w:r>
    </w:p>
    <w:p w:rsidR="00B45808" w:rsidRDefault="00AD148A" w:rsidP="00D734A4">
      <w:pPr>
        <w:pStyle w:val="Style10"/>
        <w:numPr>
          <w:ilvl w:val="3"/>
          <w:numId w:val="49"/>
        </w:numPr>
        <w:shd w:val="clear" w:color="auto" w:fill="auto"/>
        <w:tabs>
          <w:tab w:val="left" w:pos="884"/>
        </w:tabs>
        <w:spacing w:after="180" w:line="274" w:lineRule="exact"/>
        <w:ind w:right="382" w:hanging="21"/>
      </w:pPr>
      <w:r>
        <w:rPr>
          <w:color w:val="000000"/>
        </w:rPr>
        <w:t xml:space="preserve">provide and maintain and where appropriate enforce an anti-bribery policy (which shall be disclosed to the </w:t>
      </w:r>
      <w:r w:rsidR="009D5D7B">
        <w:rPr>
          <w:color w:val="000000"/>
        </w:rPr>
        <w:t>Client</w:t>
      </w:r>
      <w:r>
        <w:rPr>
          <w:color w:val="000000"/>
        </w:rPr>
        <w:t xml:space="preserve"> on request) to prevent it and any </w:t>
      </w:r>
      <w:r w:rsidR="009D5D7B">
        <w:rPr>
          <w:color w:val="000000"/>
        </w:rPr>
        <w:t>Consultant</w:t>
      </w:r>
      <w:r>
        <w:rPr>
          <w:color w:val="000000"/>
        </w:rPr>
        <w:t xml:space="preserve">'s employees or any person acting on the </w:t>
      </w:r>
      <w:r w:rsidR="009D5D7B">
        <w:rPr>
          <w:color w:val="000000"/>
        </w:rPr>
        <w:t>Consultant</w:t>
      </w:r>
      <w:r>
        <w:rPr>
          <w:color w:val="000000"/>
        </w:rPr>
        <w:t>'s behalf from committing a Prohibited Act.</w:t>
      </w:r>
    </w:p>
    <w:p w:rsidR="00B45808" w:rsidRDefault="00AD148A" w:rsidP="00D734A4">
      <w:pPr>
        <w:pStyle w:val="Style10"/>
        <w:numPr>
          <w:ilvl w:val="2"/>
          <w:numId w:val="49"/>
        </w:numPr>
        <w:shd w:val="clear" w:color="auto" w:fill="auto"/>
        <w:tabs>
          <w:tab w:val="left" w:pos="687"/>
        </w:tabs>
        <w:spacing w:after="180" w:line="274" w:lineRule="exact"/>
        <w:ind w:right="382" w:hanging="21"/>
        <w:jc w:val="both"/>
      </w:pPr>
      <w:r>
        <w:rPr>
          <w:color w:val="000000"/>
        </w:rPr>
        <w:t xml:space="preserve">The </w:t>
      </w:r>
      <w:r w:rsidR="009D5D7B">
        <w:rPr>
          <w:color w:val="000000"/>
        </w:rPr>
        <w:t>Consultant</w:t>
      </w:r>
      <w:r>
        <w:rPr>
          <w:color w:val="000000"/>
        </w:rPr>
        <w:t xml:space="preserve"> shall notify the </w:t>
      </w:r>
      <w:r w:rsidR="009D5D7B">
        <w:rPr>
          <w:color w:val="000000"/>
        </w:rPr>
        <w:t>Client</w:t>
      </w:r>
      <w:r>
        <w:rPr>
          <w:color w:val="000000"/>
        </w:rPr>
        <w:t xml:space="preserve"> immediately in writing if it becomes aware of any breach of clause 1.1</w:t>
      </w:r>
      <w:r w:rsidR="00814BE6">
        <w:rPr>
          <w:color w:val="000000"/>
        </w:rPr>
        <w:t>3</w:t>
      </w:r>
      <w:r>
        <w:rPr>
          <w:color w:val="000000"/>
        </w:rPr>
        <w:t xml:space="preserve">.1, or has reason to believe that it has or any of the its employees or </w:t>
      </w:r>
      <w:r w:rsidR="00AC3F01">
        <w:rPr>
          <w:color w:val="000000"/>
        </w:rPr>
        <w:t>sub-contractor</w:t>
      </w:r>
      <w:r>
        <w:rPr>
          <w:color w:val="000000"/>
        </w:rPr>
        <w:t>s have:</w:t>
      </w:r>
    </w:p>
    <w:p w:rsidR="00B45808" w:rsidRDefault="00814BE6" w:rsidP="00D734A4">
      <w:pPr>
        <w:pStyle w:val="Style10"/>
        <w:shd w:val="clear" w:color="auto" w:fill="auto"/>
        <w:tabs>
          <w:tab w:val="left" w:pos="874"/>
        </w:tabs>
        <w:spacing w:after="184" w:line="274" w:lineRule="exact"/>
        <w:ind w:left="709" w:right="382" w:firstLine="0"/>
      </w:pPr>
      <w:r>
        <w:rPr>
          <w:color w:val="000000"/>
        </w:rPr>
        <w:t>1.13.4.1</w:t>
      </w:r>
      <w:r w:rsidR="00AD148A">
        <w:rPr>
          <w:color w:val="000000"/>
        </w:rPr>
        <w:t>been subject to an investigation or prosecution which relates to an alleged Prohibited Act;</w:t>
      </w:r>
    </w:p>
    <w:p w:rsidR="00B45808" w:rsidRDefault="00D734A4" w:rsidP="00D734A4">
      <w:pPr>
        <w:pStyle w:val="Style10"/>
        <w:numPr>
          <w:ilvl w:val="3"/>
          <w:numId w:val="49"/>
        </w:numPr>
        <w:shd w:val="clear" w:color="auto" w:fill="auto"/>
        <w:tabs>
          <w:tab w:val="left" w:pos="884"/>
        </w:tabs>
        <w:spacing w:after="176" w:line="269" w:lineRule="exact"/>
        <w:ind w:right="382" w:hanging="21"/>
      </w:pPr>
      <w:r>
        <w:rPr>
          <w:color w:val="000000"/>
        </w:rPr>
        <w:t xml:space="preserve"> b</w:t>
      </w:r>
      <w:r w:rsidR="00AD148A">
        <w:rPr>
          <w:color w:val="000000"/>
        </w:rPr>
        <w:t>een listed by any government department or agency as being debarred, suspended, proposed for suspension or debarment, or otherwise ineligible for participation in government procurement programmes or contracts on the grounds of a Prohibited Act; and/or</w:t>
      </w:r>
    </w:p>
    <w:p w:rsidR="00B45808" w:rsidRDefault="00D734A4" w:rsidP="00D734A4">
      <w:pPr>
        <w:pStyle w:val="Style10"/>
        <w:numPr>
          <w:ilvl w:val="3"/>
          <w:numId w:val="49"/>
        </w:numPr>
        <w:shd w:val="clear" w:color="auto" w:fill="auto"/>
        <w:tabs>
          <w:tab w:val="left" w:pos="879"/>
        </w:tabs>
        <w:spacing w:after="184" w:line="274" w:lineRule="exact"/>
        <w:ind w:right="382" w:hanging="21"/>
      </w:pPr>
      <w:r>
        <w:rPr>
          <w:color w:val="000000"/>
        </w:rPr>
        <w:t xml:space="preserve"> r</w:t>
      </w:r>
      <w:r w:rsidR="00AD148A">
        <w:rPr>
          <w:color w:val="000000"/>
        </w:rPr>
        <w:t>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rsidR="00B45808" w:rsidRDefault="00AD148A" w:rsidP="00D734A4">
      <w:pPr>
        <w:pStyle w:val="Style10"/>
        <w:numPr>
          <w:ilvl w:val="2"/>
          <w:numId w:val="49"/>
        </w:numPr>
        <w:shd w:val="clear" w:color="auto" w:fill="auto"/>
        <w:tabs>
          <w:tab w:val="left" w:pos="706"/>
        </w:tabs>
        <w:spacing w:after="176" w:line="269" w:lineRule="exact"/>
        <w:ind w:right="382" w:hanging="21"/>
      </w:pPr>
      <w:r>
        <w:rPr>
          <w:color w:val="000000"/>
        </w:rPr>
        <w:t xml:space="preserve">If the </w:t>
      </w:r>
      <w:r w:rsidR="009D5D7B">
        <w:rPr>
          <w:color w:val="000000"/>
        </w:rPr>
        <w:t>Consultant</w:t>
      </w:r>
      <w:r>
        <w:rPr>
          <w:color w:val="000000"/>
        </w:rPr>
        <w:t xml:space="preserve"> shall make a notification to the </w:t>
      </w:r>
      <w:r w:rsidR="009D5D7B">
        <w:rPr>
          <w:color w:val="000000"/>
        </w:rPr>
        <w:t>Client</w:t>
      </w:r>
      <w:r>
        <w:rPr>
          <w:color w:val="000000"/>
        </w:rPr>
        <w:t xml:space="preserve"> pursuant to clause 1.1</w:t>
      </w:r>
      <w:r w:rsidR="00814BE6">
        <w:rPr>
          <w:color w:val="000000"/>
        </w:rPr>
        <w:t>3</w:t>
      </w:r>
      <w:r>
        <w:rPr>
          <w:color w:val="000000"/>
        </w:rPr>
        <w:t xml:space="preserve">.4, the </w:t>
      </w:r>
      <w:r w:rsidR="009D5D7B">
        <w:rPr>
          <w:color w:val="000000"/>
        </w:rPr>
        <w:t>Consultant</w:t>
      </w:r>
      <w:r>
        <w:rPr>
          <w:color w:val="000000"/>
        </w:rPr>
        <w:t xml:space="preserve"> shall respond promptly to the </w:t>
      </w:r>
      <w:r w:rsidR="009D5D7B">
        <w:rPr>
          <w:color w:val="000000"/>
        </w:rPr>
        <w:t>Client</w:t>
      </w:r>
      <w:r>
        <w:rPr>
          <w:color w:val="000000"/>
        </w:rPr>
        <w:t xml:space="preserve">'s enquiries, co-operate with any investigation, and allow the </w:t>
      </w:r>
      <w:r w:rsidR="009D5D7B">
        <w:rPr>
          <w:color w:val="000000"/>
        </w:rPr>
        <w:t>Client</w:t>
      </w:r>
      <w:r>
        <w:rPr>
          <w:color w:val="000000"/>
        </w:rPr>
        <w:t xml:space="preserve"> to audit any books, records and/or any other relevant documentation in accordance with this Contract.</w:t>
      </w:r>
    </w:p>
    <w:p w:rsidR="001673F9" w:rsidRDefault="00AD148A" w:rsidP="00D734A4">
      <w:pPr>
        <w:pStyle w:val="Style10"/>
        <w:numPr>
          <w:ilvl w:val="2"/>
          <w:numId w:val="49"/>
        </w:numPr>
        <w:shd w:val="clear" w:color="auto" w:fill="auto"/>
        <w:tabs>
          <w:tab w:val="left" w:pos="764"/>
        </w:tabs>
        <w:spacing w:line="274" w:lineRule="exact"/>
        <w:ind w:right="382" w:hanging="21"/>
        <w:jc w:val="both"/>
        <w:rPr>
          <w:color w:val="000000"/>
        </w:rPr>
      </w:pPr>
      <w:r>
        <w:rPr>
          <w:color w:val="000000"/>
        </w:rPr>
        <w:t xml:space="preserve">If the </w:t>
      </w:r>
      <w:r w:rsidR="009D5D7B">
        <w:rPr>
          <w:color w:val="000000"/>
        </w:rPr>
        <w:t>Consultant</w:t>
      </w:r>
      <w:r>
        <w:rPr>
          <w:color w:val="000000"/>
        </w:rPr>
        <w:t xml:space="preserve"> breaches Clause 1.1</w:t>
      </w:r>
      <w:r w:rsidR="00814BE6">
        <w:rPr>
          <w:color w:val="000000"/>
        </w:rPr>
        <w:t>3</w:t>
      </w:r>
      <w:r>
        <w:rPr>
          <w:color w:val="000000"/>
        </w:rPr>
        <w:t xml:space="preserve">.3, the </w:t>
      </w:r>
      <w:r w:rsidR="009D5D7B">
        <w:rPr>
          <w:color w:val="000000"/>
        </w:rPr>
        <w:t>Client</w:t>
      </w:r>
      <w:r>
        <w:rPr>
          <w:color w:val="000000"/>
        </w:rPr>
        <w:t xml:space="preserve"> may by notice require the </w:t>
      </w:r>
      <w:r w:rsidR="009D5D7B">
        <w:rPr>
          <w:color w:val="000000"/>
        </w:rPr>
        <w:t>Consultant</w:t>
      </w:r>
      <w:r>
        <w:rPr>
          <w:color w:val="000000"/>
        </w:rPr>
        <w:t xml:space="preserve"> to remove from carrying out the </w:t>
      </w:r>
      <w:r w:rsidR="00AC3F01">
        <w:rPr>
          <w:color w:val="000000"/>
        </w:rPr>
        <w:t>Services</w:t>
      </w:r>
      <w:r>
        <w:rPr>
          <w:color w:val="000000"/>
        </w:rPr>
        <w:t xml:space="preserve"> any </w:t>
      </w:r>
      <w:r w:rsidR="009D5D7B">
        <w:rPr>
          <w:color w:val="000000"/>
        </w:rPr>
        <w:t>Consultant</w:t>
      </w:r>
      <w:r>
        <w:rPr>
          <w:color w:val="000000"/>
        </w:rPr>
        <w:t xml:space="preserve">'s Person whose acts or omissions have caused the </w:t>
      </w:r>
      <w:r w:rsidR="009D5D7B">
        <w:rPr>
          <w:color w:val="000000"/>
        </w:rPr>
        <w:t>Consultant</w:t>
      </w:r>
      <w:r>
        <w:rPr>
          <w:color w:val="000000"/>
        </w:rPr>
        <w:t>'s breach.</w:t>
      </w:r>
    </w:p>
    <w:p w:rsidR="001673F9" w:rsidRDefault="001673F9">
      <w:pPr>
        <w:widowControl/>
        <w:rPr>
          <w:rFonts w:ascii="Arial" w:hAnsi="Arial" w:cs="Arial"/>
          <w:sz w:val="20"/>
          <w:szCs w:val="20"/>
        </w:rPr>
      </w:pPr>
    </w:p>
    <w:p w:rsidR="00B45808" w:rsidRPr="00480AEF" w:rsidRDefault="00B45808" w:rsidP="002332FA">
      <w:pPr>
        <w:pStyle w:val="Style10"/>
        <w:shd w:val="clear" w:color="auto" w:fill="auto"/>
        <w:tabs>
          <w:tab w:val="left" w:pos="764"/>
        </w:tabs>
        <w:spacing w:line="274"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jc w:val="left"/>
      </w:pPr>
      <w:r>
        <w:rPr>
          <w:rStyle w:val="CharStyle52"/>
          <w:b/>
          <w:bCs/>
          <w:color w:val="000000"/>
        </w:rPr>
        <w:t>1.1</w:t>
      </w:r>
      <w:r w:rsidR="00814BE6">
        <w:rPr>
          <w:rStyle w:val="CharStyle52"/>
          <w:b/>
          <w:bCs/>
          <w:color w:val="000000"/>
        </w:rPr>
        <w:t>4</w:t>
      </w:r>
      <w:r>
        <w:rPr>
          <w:rStyle w:val="CharStyle52"/>
          <w:b/>
          <w:bCs/>
          <w:color w:val="000000"/>
        </w:rPr>
        <w:t xml:space="preserve"> Security Requirements</w:t>
      </w:r>
    </w:p>
    <w:p w:rsidR="00B45808" w:rsidRDefault="00AD148A" w:rsidP="003C5E7D">
      <w:pPr>
        <w:pStyle w:val="Style10"/>
        <w:shd w:val="clear" w:color="auto" w:fill="auto"/>
        <w:spacing w:after="180" w:line="274" w:lineRule="exact"/>
        <w:ind w:left="426" w:right="382" w:firstLine="0"/>
      </w:pPr>
      <w:r>
        <w:rPr>
          <w:color w:val="000000"/>
        </w:rPr>
        <w:t xml:space="preserve">The </w:t>
      </w:r>
      <w:r w:rsidR="009D5D7B">
        <w:rPr>
          <w:color w:val="000000"/>
        </w:rPr>
        <w:t>Consultant</w:t>
      </w:r>
      <w:r>
        <w:rPr>
          <w:color w:val="000000"/>
        </w:rPr>
        <w:t xml:space="preserve"> shall comply with, and procure the compliance of the </w:t>
      </w:r>
      <w:r w:rsidR="009D5D7B">
        <w:rPr>
          <w:color w:val="000000"/>
        </w:rPr>
        <w:t>Consultant</w:t>
      </w:r>
      <w:r>
        <w:rPr>
          <w:color w:val="000000"/>
        </w:rPr>
        <w:t>'s Persons, with:</w:t>
      </w:r>
    </w:p>
    <w:p w:rsidR="00B45808" w:rsidRDefault="00AD148A" w:rsidP="00074D25">
      <w:pPr>
        <w:pStyle w:val="Style10"/>
        <w:numPr>
          <w:ilvl w:val="2"/>
          <w:numId w:val="50"/>
        </w:numPr>
        <w:shd w:val="clear" w:color="auto" w:fill="auto"/>
        <w:tabs>
          <w:tab w:val="left" w:pos="692"/>
        </w:tabs>
        <w:spacing w:after="180" w:line="274" w:lineRule="exact"/>
        <w:ind w:right="382" w:hanging="11"/>
      </w:pPr>
      <w:r>
        <w:rPr>
          <w:color w:val="000000"/>
        </w:rPr>
        <w:t xml:space="preserve">the Security Policy and the Security Management Plan and the </w:t>
      </w:r>
      <w:r w:rsidR="009D5D7B">
        <w:rPr>
          <w:color w:val="000000"/>
        </w:rPr>
        <w:t>Consultant</w:t>
      </w:r>
      <w:r>
        <w:rPr>
          <w:color w:val="000000"/>
        </w:rPr>
        <w:t xml:space="preserve"> shall ensure that the Security Management Plan produced by the </w:t>
      </w:r>
      <w:r w:rsidR="009D5D7B">
        <w:rPr>
          <w:color w:val="000000"/>
        </w:rPr>
        <w:t>Consultant</w:t>
      </w:r>
      <w:r>
        <w:rPr>
          <w:color w:val="000000"/>
        </w:rPr>
        <w:t xml:space="preserve"> fully complies with the Security Policy;</w:t>
      </w:r>
    </w:p>
    <w:p w:rsidR="00B45808" w:rsidRDefault="00AD148A" w:rsidP="00074D25">
      <w:pPr>
        <w:pStyle w:val="Style10"/>
        <w:numPr>
          <w:ilvl w:val="2"/>
          <w:numId w:val="50"/>
        </w:numPr>
        <w:shd w:val="clear" w:color="auto" w:fill="auto"/>
        <w:tabs>
          <w:tab w:val="left" w:pos="682"/>
        </w:tabs>
        <w:spacing w:after="779" w:line="274" w:lineRule="exact"/>
        <w:ind w:right="382" w:hanging="11"/>
      </w:pPr>
      <w:r>
        <w:rPr>
          <w:color w:val="000000"/>
        </w:rPr>
        <w:t>Contract Schedule [Guidance: insert schedule ref here]</w:t>
      </w:r>
      <w:r w:rsidR="00A63468">
        <w:rPr>
          <w:color w:val="000000"/>
        </w:rPr>
        <w:tab/>
      </w:r>
      <w:r>
        <w:rPr>
          <w:color w:val="000000"/>
        </w:rPr>
        <w:tab/>
        <w:t>(Security Provisions).</w:t>
      </w:r>
    </w:p>
    <w:p w:rsidR="00B45808" w:rsidRDefault="00AD148A" w:rsidP="003C5E7D">
      <w:pPr>
        <w:pStyle w:val="Style40"/>
        <w:keepNext/>
        <w:keepLines/>
        <w:shd w:val="clear" w:color="auto" w:fill="auto"/>
        <w:spacing w:before="0" w:after="204" w:line="200" w:lineRule="exact"/>
        <w:ind w:left="426" w:right="382"/>
        <w:jc w:val="left"/>
      </w:pPr>
      <w:r>
        <w:rPr>
          <w:rStyle w:val="CharStyle53"/>
          <w:b w:val="0"/>
          <w:bCs w:val="0"/>
          <w:color w:val="000000"/>
        </w:rPr>
        <w:t>1.1</w:t>
      </w:r>
      <w:r w:rsidR="00814BE6">
        <w:rPr>
          <w:rStyle w:val="CharStyle53"/>
          <w:b w:val="0"/>
          <w:bCs w:val="0"/>
          <w:color w:val="000000"/>
        </w:rPr>
        <w:t>5</w:t>
      </w:r>
      <w:r>
        <w:rPr>
          <w:rStyle w:val="CharStyle52"/>
          <w:b/>
          <w:bCs/>
          <w:color w:val="000000"/>
        </w:rPr>
        <w:t xml:space="preserve"> Cyber Essentials</w:t>
      </w:r>
    </w:p>
    <w:p w:rsidR="00B45808" w:rsidRDefault="00AD148A" w:rsidP="003C5E7D">
      <w:pPr>
        <w:pStyle w:val="Style10"/>
        <w:shd w:val="clear" w:color="auto" w:fill="auto"/>
        <w:spacing w:after="528" w:line="274" w:lineRule="exact"/>
        <w:ind w:left="426" w:right="382" w:firstLine="0"/>
        <w:rPr>
          <w:color w:val="000000"/>
        </w:rPr>
      </w:pPr>
      <w:r>
        <w:rPr>
          <w:color w:val="000000"/>
        </w:rPr>
        <w:t xml:space="preserve">The </w:t>
      </w:r>
      <w:r w:rsidR="009D5D7B">
        <w:rPr>
          <w:color w:val="000000"/>
        </w:rPr>
        <w:t>Client</w:t>
      </w:r>
      <w:r>
        <w:rPr>
          <w:color w:val="000000"/>
        </w:rPr>
        <w:t xml:space="preserve"> and the </w:t>
      </w:r>
      <w:r w:rsidR="009D5D7B">
        <w:rPr>
          <w:color w:val="000000"/>
        </w:rPr>
        <w:t>Consultant</w:t>
      </w:r>
      <w:r>
        <w:rPr>
          <w:color w:val="000000"/>
        </w:rPr>
        <w:t xml:space="preserve"> shall comply with the provisions of schedule [Guidance: insert schedule ref here]</w:t>
      </w:r>
      <w:r w:rsidR="00EC4EE7">
        <w:rPr>
          <w:color w:val="000000"/>
        </w:rPr>
        <w:tab/>
      </w:r>
      <w:r>
        <w:rPr>
          <w:color w:val="000000"/>
        </w:rPr>
        <w:t>"</w:t>
      </w:r>
    </w:p>
    <w:p w:rsidR="00633E3D" w:rsidRPr="00633E3D" w:rsidRDefault="00633E3D" w:rsidP="00633E3D">
      <w:pPr>
        <w:widowControl/>
        <w:tabs>
          <w:tab w:val="left" w:pos="7054"/>
        </w:tabs>
        <w:autoSpaceDE w:val="0"/>
        <w:autoSpaceDN w:val="0"/>
        <w:adjustRightInd w:val="0"/>
        <w:ind w:left="142"/>
        <w:rPr>
          <w:rFonts w:ascii="Arial" w:hAnsi="Arial" w:cs="Arial"/>
          <w:b/>
          <w:bCs/>
          <w:color w:val="auto"/>
          <w:sz w:val="20"/>
          <w:szCs w:val="20"/>
        </w:rPr>
      </w:pPr>
      <w:r w:rsidRPr="00633E3D">
        <w:rPr>
          <w:rFonts w:ascii="Arial" w:hAnsi="Arial" w:cs="Arial"/>
          <w:b/>
          <w:bCs/>
          <w:color w:val="auto"/>
          <w:sz w:val="20"/>
          <w:szCs w:val="20"/>
        </w:rPr>
        <w:t xml:space="preserve">1.16 Equality and diversity </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r>
        <w:rPr>
          <w:rFonts w:ascii="Arial" w:hAnsi="Arial" w:cs="Arial"/>
          <w:color w:val="auto"/>
          <w:sz w:val="20"/>
          <w:szCs w:val="20"/>
        </w:rPr>
        <w:t>1.16.1</w:t>
      </w:r>
      <w:r w:rsidRPr="00633E3D">
        <w:rPr>
          <w:rFonts w:ascii="Arial" w:hAnsi="Arial" w:cs="Arial"/>
          <w:color w:val="auto"/>
          <w:sz w:val="20"/>
          <w:szCs w:val="20"/>
        </w:rPr>
        <w:t xml:space="preserve"> The Consultant shall perform its obligations under this contract in accordance with</w:t>
      </w:r>
    </w:p>
    <w:p w:rsidR="00633E3D" w:rsidRPr="00633E3D" w:rsidRDefault="00633E3D" w:rsidP="00633E3D">
      <w:pPr>
        <w:widowControl/>
        <w:tabs>
          <w:tab w:val="left" w:pos="7054"/>
        </w:tabs>
        <w:autoSpaceDE w:val="0"/>
        <w:autoSpaceDN w:val="0"/>
        <w:adjustRightInd w:val="0"/>
        <w:ind w:left="142"/>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all applicable equality Law (whether in relation to race, sex, gender reassignment, religion or belief, disability, sexual orientation, pregnancy, maternity, age or otherwise); and </w:t>
      </w:r>
    </w:p>
    <w:p w:rsidR="00633E3D" w:rsidRPr="00633E3D" w:rsidRDefault="00633E3D" w:rsidP="00633E3D">
      <w:pPr>
        <w:widowControl/>
        <w:tabs>
          <w:tab w:val="left" w:pos="7054"/>
        </w:tabs>
        <w:autoSpaceDE w:val="0"/>
        <w:autoSpaceDN w:val="0"/>
        <w:adjustRightInd w:val="0"/>
        <w:ind w:left="920"/>
        <w:rPr>
          <w:rFonts w:ascii="Arial" w:hAnsi="Arial" w:cs="Arial"/>
          <w:color w:val="auto"/>
          <w:sz w:val="20"/>
          <w:szCs w:val="20"/>
        </w:rPr>
      </w:pPr>
    </w:p>
    <w:p w:rsidR="00633E3D" w:rsidRPr="00633E3D" w:rsidRDefault="00633E3D" w:rsidP="00633E3D">
      <w:pPr>
        <w:widowControl/>
        <w:tabs>
          <w:tab w:val="left" w:pos="7054"/>
        </w:tabs>
        <w:autoSpaceDE w:val="0"/>
        <w:autoSpaceDN w:val="0"/>
        <w:adjustRightInd w:val="0"/>
        <w:ind w:left="92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any other requirements and instructions which the Client reasonably imposes in connection with any equality obligations imposed on the Client at any time under applicable equality Law; </w:t>
      </w:r>
    </w:p>
    <w:p w:rsidR="00633E3D" w:rsidRPr="00633E3D" w:rsidRDefault="00633E3D" w:rsidP="00074D25">
      <w:pPr>
        <w:widowControl/>
        <w:autoSpaceDE w:val="0"/>
        <w:autoSpaceDN w:val="0"/>
        <w:adjustRightInd w:val="0"/>
        <w:spacing w:before="198"/>
        <w:ind w:left="142"/>
        <w:rPr>
          <w:rFonts w:ascii="Arial" w:hAnsi="Arial" w:cs="Arial"/>
          <w:color w:val="auto"/>
          <w:sz w:val="20"/>
          <w:szCs w:val="20"/>
        </w:rPr>
      </w:pPr>
      <w:r>
        <w:rPr>
          <w:rFonts w:ascii="Arial" w:hAnsi="Arial" w:cs="Arial"/>
          <w:color w:val="auto"/>
          <w:sz w:val="20"/>
          <w:szCs w:val="20"/>
        </w:rPr>
        <w:t>1.16.2</w:t>
      </w:r>
      <w:r w:rsidRPr="00633E3D">
        <w:rPr>
          <w:rFonts w:ascii="Arial" w:hAnsi="Arial" w:cs="Arial"/>
          <w:color w:val="auto"/>
          <w:sz w:val="20"/>
          <w:szCs w:val="20"/>
        </w:rPr>
        <w:t xml:space="preserve"> The Consultant shall take all necessary steps, and inform the Client of the steps taken, to prevent unlawful discrimination designated as such by any court or tribunal, or the Equality and Human Rights Commission or (any successor organisation).</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054"/>
        </w:tabs>
        <w:autoSpaceDE w:val="0"/>
        <w:autoSpaceDN w:val="0"/>
        <w:adjustRightInd w:val="0"/>
        <w:spacing w:before="203"/>
        <w:ind w:left="220"/>
        <w:rPr>
          <w:rFonts w:ascii="Arial" w:hAnsi="Arial" w:cs="Arial"/>
          <w:b/>
          <w:bCs/>
          <w:color w:val="auto"/>
          <w:sz w:val="20"/>
          <w:szCs w:val="20"/>
        </w:rPr>
      </w:pPr>
      <w:r>
        <w:rPr>
          <w:rFonts w:ascii="Arial" w:hAnsi="Arial" w:cs="Arial"/>
          <w:b/>
          <w:bCs/>
          <w:color w:val="auto"/>
          <w:sz w:val="20"/>
          <w:szCs w:val="20"/>
        </w:rPr>
        <w:t xml:space="preserve">1.17 </w:t>
      </w:r>
      <w:r w:rsidRPr="00633E3D">
        <w:rPr>
          <w:rFonts w:ascii="Arial" w:hAnsi="Arial" w:cs="Arial"/>
          <w:b/>
          <w:bCs/>
          <w:color w:val="auto"/>
          <w:sz w:val="20"/>
          <w:szCs w:val="20"/>
        </w:rPr>
        <w:t>Conflicts of interest</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1.17.1</w:t>
      </w:r>
      <w:r w:rsidRPr="00633E3D">
        <w:rPr>
          <w:rFonts w:ascii="Arial" w:hAnsi="Arial" w:cs="Arial"/>
          <w:color w:val="auto"/>
          <w:sz w:val="20"/>
          <w:szCs w:val="20"/>
        </w:rPr>
        <w:t xml:space="preserve"> The Consultant shall take appropriate steps to ensure that neither the Consultant nor any of its personnel are placed in a position where (in the reasonable opinion of the Client) there is or may be an actual conflict, or a potential conflict, between the pecuniary or personal interests of the Consultant or its personnel and the duties owed to the Client under this contract.</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1.17.2</w:t>
      </w:r>
      <w:r w:rsidRPr="00633E3D">
        <w:rPr>
          <w:rFonts w:ascii="Arial" w:hAnsi="Arial" w:cs="Arial"/>
          <w:color w:val="auto"/>
          <w:sz w:val="20"/>
          <w:szCs w:val="20"/>
        </w:rPr>
        <w:t xml:space="preserve"> The Consultant shall promptly notify and provide full particulars to the Client if such conflict referred to in the clause above arises or may reasonably been foreseen as arising.</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Pr>
          <w:rFonts w:ascii="Arial" w:hAnsi="Arial" w:cs="Arial"/>
          <w:color w:val="auto"/>
          <w:sz w:val="20"/>
          <w:szCs w:val="20"/>
        </w:rPr>
        <w:t>1.17.3</w:t>
      </w:r>
      <w:r w:rsidRPr="00633E3D">
        <w:rPr>
          <w:rFonts w:ascii="Arial" w:hAnsi="Arial" w:cs="Arial"/>
          <w:color w:val="auto"/>
          <w:sz w:val="20"/>
          <w:szCs w:val="20"/>
        </w:rPr>
        <w:t xml:space="preserve"> The Client may terminate the Consultant’s obligation to perform the Services immediately under clause 11.5.2 (as if insolvency applied) and/or to take such other steps the Client deems necessary where, in the reasonable opinion of the Client, there is or may be an actual conflict, or a potential conflict, between the pecuniary or personal interests of the Consultant and the duties owed to the Client under this contract. </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054"/>
        </w:tabs>
        <w:autoSpaceDE w:val="0"/>
        <w:autoSpaceDN w:val="0"/>
        <w:adjustRightInd w:val="0"/>
        <w:spacing w:before="203"/>
        <w:rPr>
          <w:rFonts w:ascii="Arial" w:hAnsi="Arial" w:cs="Arial"/>
          <w:b/>
          <w:bCs/>
          <w:color w:val="auto"/>
          <w:sz w:val="20"/>
          <w:szCs w:val="20"/>
        </w:rPr>
      </w:pPr>
      <w:r>
        <w:rPr>
          <w:rFonts w:ascii="Arial" w:hAnsi="Arial" w:cs="Arial"/>
          <w:b/>
          <w:bCs/>
          <w:color w:val="auto"/>
          <w:sz w:val="20"/>
          <w:szCs w:val="20"/>
        </w:rPr>
        <w:t xml:space="preserve">1.18 </w:t>
      </w:r>
      <w:r w:rsidRPr="00633E3D">
        <w:rPr>
          <w:rFonts w:ascii="Arial" w:hAnsi="Arial" w:cs="Arial"/>
          <w:b/>
          <w:bCs/>
          <w:color w:val="auto"/>
          <w:sz w:val="20"/>
          <w:szCs w:val="20"/>
        </w:rPr>
        <w:t>Publicity and Branding</w:t>
      </w:r>
    </w:p>
    <w:p w:rsidR="00633E3D" w:rsidRPr="00633E3D" w:rsidRDefault="00633E3D" w:rsidP="00633E3D">
      <w:pPr>
        <w:widowControl/>
        <w:tabs>
          <w:tab w:val="left" w:pos="7054"/>
        </w:tabs>
        <w:autoSpaceDE w:val="0"/>
        <w:autoSpaceDN w:val="0"/>
        <w:adjustRightInd w:val="0"/>
        <w:spacing w:before="203"/>
        <w:ind w:left="220"/>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rPr>
          <w:rFonts w:ascii="Arial" w:hAnsi="Arial" w:cs="Arial"/>
          <w:color w:val="auto"/>
          <w:sz w:val="20"/>
          <w:szCs w:val="20"/>
        </w:rPr>
      </w:pPr>
      <w:r>
        <w:rPr>
          <w:rFonts w:ascii="Arial" w:hAnsi="Arial" w:cs="Arial"/>
          <w:color w:val="auto"/>
          <w:sz w:val="20"/>
          <w:szCs w:val="20"/>
        </w:rPr>
        <w:t xml:space="preserve">1.18.1 </w:t>
      </w:r>
      <w:r w:rsidRPr="00633E3D">
        <w:rPr>
          <w:rFonts w:ascii="Arial" w:hAnsi="Arial" w:cs="Arial"/>
          <w:color w:val="auto"/>
          <w:sz w:val="20"/>
          <w:szCs w:val="20"/>
        </w:rPr>
        <w:t xml:space="preserve">The Consultant shall not </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make any press announcements or publicise this contract in any way</w:t>
      </w:r>
    </w:p>
    <w:p w:rsidR="00633E3D" w:rsidRPr="00633E3D" w:rsidRDefault="00633E3D" w:rsidP="00633E3D">
      <w:pPr>
        <w:widowControl/>
        <w:autoSpaceDE w:val="0"/>
        <w:autoSpaceDN w:val="0"/>
        <w:adjustRightInd w:val="0"/>
        <w:ind w:left="1070"/>
        <w:rPr>
          <w:rFonts w:ascii="Arial" w:hAnsi="Arial" w:cs="Arial"/>
          <w:color w:val="auto"/>
          <w:sz w:val="20"/>
          <w:szCs w:val="20"/>
        </w:rPr>
      </w:pPr>
    </w:p>
    <w:p w:rsidR="00633E3D" w:rsidRPr="00633E3D" w:rsidRDefault="00633E3D" w:rsidP="00633E3D">
      <w:pPr>
        <w:widowControl/>
        <w:autoSpaceDE w:val="0"/>
        <w:autoSpaceDN w:val="0"/>
        <w:adjustRightInd w:val="0"/>
        <w:ind w:left="1070"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use the Client's name or brand in any promotion or marketing or announcement of the contract</w:t>
      </w:r>
    </w:p>
    <w:p w:rsidR="00633E3D" w:rsidRPr="00633E3D" w:rsidRDefault="00633E3D" w:rsidP="00633E3D">
      <w:pPr>
        <w:widowControl/>
        <w:autoSpaceDE w:val="0"/>
        <w:autoSpaceDN w:val="0"/>
        <w:adjustRightInd w:val="0"/>
        <w:ind w:left="94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without approval of the Client. </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Pr>
          <w:rFonts w:ascii="Arial" w:hAnsi="Arial" w:cs="Arial"/>
          <w:color w:val="auto"/>
          <w:sz w:val="20"/>
          <w:szCs w:val="20"/>
        </w:rPr>
        <w:t xml:space="preserve">1.18.2 </w:t>
      </w:r>
      <w:r w:rsidRPr="00633E3D">
        <w:rPr>
          <w:rFonts w:ascii="Arial" w:hAnsi="Arial" w:cs="Arial"/>
          <w:color w:val="auto"/>
          <w:sz w:val="20"/>
          <w:szCs w:val="20"/>
        </w:rPr>
        <w:t xml:space="preserve">The Client is entitled to publicise the contract in accordance with any legal obligation upon the Client, including any examination of the contract by the National Audit Office pursuant to the National Audit Act 1983 or otherwise. </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97"/>
        <w:ind w:left="220"/>
        <w:rPr>
          <w:rFonts w:ascii="Arial" w:hAnsi="Arial" w:cs="Arial"/>
          <w:b/>
          <w:bCs/>
          <w:color w:val="auto"/>
          <w:sz w:val="20"/>
          <w:szCs w:val="20"/>
        </w:rPr>
      </w:pPr>
      <w:r>
        <w:rPr>
          <w:rFonts w:ascii="Arial" w:hAnsi="Arial" w:cs="Arial"/>
          <w:b/>
          <w:bCs/>
          <w:color w:val="auto"/>
          <w:sz w:val="20"/>
          <w:szCs w:val="20"/>
        </w:rPr>
        <w:t xml:space="preserve">1.19 </w:t>
      </w:r>
      <w:r w:rsidRPr="00633E3D">
        <w:rPr>
          <w:rFonts w:ascii="Arial" w:hAnsi="Arial" w:cs="Arial"/>
          <w:b/>
          <w:bCs/>
          <w:color w:val="auto"/>
          <w:sz w:val="20"/>
          <w:szCs w:val="20"/>
        </w:rPr>
        <w:t>HMRC Requirements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Insert a new clause </w:t>
      </w:r>
      <w:r w:rsidR="00585312">
        <w:rPr>
          <w:rFonts w:ascii="Arial" w:hAnsi="Arial" w:cs="Arial"/>
          <w:color w:val="auto"/>
          <w:sz w:val="20"/>
          <w:szCs w:val="20"/>
        </w:rPr>
        <w:t>:</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This clause is to incorporate HMRC special terms and conditions in the form of HMRC Call-Off Schedule 23 (HMRC Terms) [Guidance: Client to reference Call-Off Schedule 23 (HMRC Terms)].</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1.20 </w:t>
      </w:r>
      <w:r w:rsidRPr="00633E3D">
        <w:rPr>
          <w:rFonts w:ascii="Arial" w:hAnsi="Arial" w:cs="Arial"/>
          <w:b/>
          <w:bCs/>
          <w:color w:val="auto"/>
          <w:sz w:val="20"/>
          <w:szCs w:val="20"/>
        </w:rPr>
        <w:t>Change of Control</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1.20.1 </w:t>
      </w:r>
      <w:r w:rsidRPr="00633E3D">
        <w:rPr>
          <w:rFonts w:ascii="Arial" w:hAnsi="Arial" w:cs="Arial"/>
          <w:color w:val="auto"/>
          <w:sz w:val="20"/>
          <w:szCs w:val="20"/>
        </w:rPr>
        <w:t>The Consultant shall notify the Client immediately in writing and as soon as the Consultant  is aware (or ought reasonably to be aware) that it is anticipating, undergoing, undergoes or has undergone a Change of Control and provided such notification does not contravene any Law. The Consultant shall ensure that any notification sets out full details of the Change of Control including the circumstances suggesting and/or explaining the Change of Control.</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142"/>
        <w:rPr>
          <w:rFonts w:ascii="Arial" w:hAnsi="Arial" w:cs="Arial"/>
          <w:color w:val="auto"/>
          <w:sz w:val="20"/>
          <w:szCs w:val="20"/>
        </w:rPr>
      </w:pPr>
      <w:r>
        <w:rPr>
          <w:rFonts w:ascii="Arial" w:hAnsi="Arial" w:cs="Arial"/>
          <w:color w:val="auto"/>
          <w:sz w:val="20"/>
          <w:szCs w:val="20"/>
        </w:rPr>
        <w:t xml:space="preserve">1.20.2 </w:t>
      </w:r>
      <w:r w:rsidRPr="00633E3D">
        <w:rPr>
          <w:rFonts w:ascii="Arial" w:hAnsi="Arial" w:cs="Arial"/>
          <w:color w:val="auto"/>
          <w:sz w:val="20"/>
          <w:szCs w:val="20"/>
        </w:rPr>
        <w:t>The Client may terminate the Consultant’s obligation to perform the Services (which shall take effect as termination under clause 11.5.1) within six months from</w:t>
      </w:r>
      <w:r>
        <w:rPr>
          <w:rFonts w:ascii="Arial" w:hAnsi="Arial" w:cs="Arial"/>
          <w:color w:val="auto"/>
          <w:sz w:val="20"/>
          <w:szCs w:val="20"/>
        </w:rPr>
        <w:t>:</w:t>
      </w:r>
    </w:p>
    <w:p w:rsidR="00633E3D" w:rsidRPr="00633E3D" w:rsidRDefault="00633E3D" w:rsidP="00633E3D">
      <w:pPr>
        <w:widowControl/>
        <w:autoSpaceDE w:val="0"/>
        <w:autoSpaceDN w:val="0"/>
        <w:adjustRightInd w:val="0"/>
        <w:ind w:left="142"/>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being notified in writing that a Change of Control is anticipated or is in contemplation or has occurred; or</w:t>
      </w:r>
    </w:p>
    <w:p w:rsidR="00633E3D" w:rsidRPr="00633E3D" w:rsidRDefault="00633E3D" w:rsidP="00633E3D">
      <w:pPr>
        <w:widowControl/>
        <w:autoSpaceDE w:val="0"/>
        <w:autoSpaceDN w:val="0"/>
        <w:adjustRightInd w:val="0"/>
        <w:ind w:left="709"/>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where no notification has been made, the date that the </w:t>
      </w:r>
      <w:r w:rsidRPr="00633E3D">
        <w:rPr>
          <w:rFonts w:ascii="Arial" w:hAnsi="Arial" w:cs="Arial"/>
          <w:i/>
          <w:iCs/>
          <w:color w:val="auto"/>
          <w:sz w:val="20"/>
          <w:szCs w:val="20"/>
        </w:rPr>
        <w:t>Client</w:t>
      </w:r>
      <w:r w:rsidRPr="00633E3D">
        <w:rPr>
          <w:rFonts w:ascii="Arial" w:hAnsi="Arial" w:cs="Arial"/>
          <w:color w:val="auto"/>
          <w:sz w:val="20"/>
          <w:szCs w:val="20"/>
        </w:rPr>
        <w:t xml:space="preserve"> becomes aware that a Change of Control is anticipated or is in contemplation or has occurred, but shall not be permitted to terminate where an approval was granted prior to the Change of Control.</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1.21 </w:t>
      </w:r>
      <w:r w:rsidRPr="00633E3D">
        <w:rPr>
          <w:rFonts w:ascii="Arial" w:hAnsi="Arial" w:cs="Arial"/>
          <w:b/>
          <w:bCs/>
          <w:color w:val="auto"/>
          <w:sz w:val="20"/>
          <w:szCs w:val="20"/>
        </w:rPr>
        <w:t>Financial Standing</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The Client may terminate the Consultant’s obligation to perform the Service (which shall take effect as termination under clause 11.5.1) where in the reasonable opinion of the Client there is a material detrimental change in the financial standing and/or the credit rating of the Consultant which:</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adversely impacts on the Consultant’s ability to perform its obligations under this contract; or</w:t>
      </w:r>
    </w:p>
    <w:p w:rsidR="00633E3D" w:rsidRPr="00633E3D" w:rsidRDefault="00633E3D" w:rsidP="00633E3D">
      <w:pPr>
        <w:widowControl/>
        <w:autoSpaceDE w:val="0"/>
        <w:autoSpaceDN w:val="0"/>
        <w:adjustRightInd w:val="0"/>
        <w:ind w:left="709"/>
        <w:rPr>
          <w:rFonts w:ascii="Arial" w:hAnsi="Arial" w:cs="Arial"/>
          <w:color w:val="auto"/>
          <w:sz w:val="20"/>
          <w:szCs w:val="20"/>
        </w:rPr>
      </w:pPr>
    </w:p>
    <w:p w:rsidR="00633E3D" w:rsidRPr="00633E3D" w:rsidRDefault="00633E3D" w:rsidP="00633E3D">
      <w:pPr>
        <w:widowControl/>
        <w:autoSpaceDE w:val="0"/>
        <w:autoSpaceDN w:val="0"/>
        <w:adjustRightInd w:val="0"/>
        <w:ind w:left="709"/>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could reasonably be expected to have an adverse impact on the Consultant’s ability to perform its obligations under this contract.</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1.22 </w:t>
      </w:r>
      <w:r w:rsidRPr="00633E3D">
        <w:rPr>
          <w:rFonts w:ascii="Arial" w:hAnsi="Arial" w:cs="Arial"/>
          <w:b/>
          <w:bCs/>
          <w:color w:val="auto"/>
          <w:sz w:val="20"/>
          <w:szCs w:val="20"/>
        </w:rPr>
        <w:t>Financial Distress</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 xml:space="preserve">The Consultant complies with the provisions of Schedule </w:t>
      </w:r>
      <w:r w:rsidR="00ED225E" w:rsidRPr="00ED225E">
        <w:rPr>
          <w:rFonts w:ascii="Arial" w:hAnsi="Arial" w:cs="Arial"/>
          <w:color w:val="auto"/>
          <w:sz w:val="20"/>
          <w:szCs w:val="20"/>
        </w:rPr>
        <w:t>[Guidance: insert schedule ref here]</w:t>
      </w:r>
      <w:r w:rsidRPr="00633E3D">
        <w:rPr>
          <w:rFonts w:ascii="Arial" w:hAnsi="Arial" w:cs="Arial"/>
          <w:color w:val="auto"/>
          <w:sz w:val="20"/>
          <w:szCs w:val="20"/>
        </w:rPr>
        <w:t xml:space="preserve"> (Financial Distress) in relation to the assessment of the financial standing of the Consultant and the consequences of a change to that financial standing.</w:t>
      </w:r>
    </w:p>
    <w:p w:rsidR="00633E3D" w:rsidRPr="00633E3D" w:rsidRDefault="00633E3D" w:rsidP="00633E3D">
      <w:pPr>
        <w:tabs>
          <w:tab w:val="left" w:pos="1446"/>
        </w:tabs>
        <w:spacing w:after="240" w:line="200" w:lineRule="exact"/>
        <w:ind w:right="382"/>
        <w:rPr>
          <w:rFonts w:ascii="Arial" w:hAnsi="Arial" w:cs="Arial"/>
          <w:sz w:val="20"/>
          <w:szCs w:val="20"/>
        </w:rPr>
      </w:pPr>
    </w:p>
    <w:p w:rsidR="00633E3D" w:rsidRPr="00633E3D" w:rsidRDefault="00633E3D" w:rsidP="00633E3D">
      <w:pPr>
        <w:widowControl/>
        <w:tabs>
          <w:tab w:val="left" w:pos="720"/>
        </w:tabs>
        <w:autoSpaceDE w:val="0"/>
        <w:autoSpaceDN w:val="0"/>
        <w:adjustRightInd w:val="0"/>
        <w:spacing w:before="1"/>
        <w:ind w:left="220"/>
        <w:rPr>
          <w:rFonts w:ascii="Arial" w:hAnsi="Arial" w:cs="Arial"/>
          <w:b/>
          <w:bCs/>
          <w:color w:val="auto"/>
          <w:sz w:val="20"/>
          <w:szCs w:val="20"/>
        </w:rPr>
      </w:pPr>
      <w:r>
        <w:rPr>
          <w:rFonts w:ascii="Arial" w:hAnsi="Arial" w:cs="Arial"/>
          <w:b/>
          <w:bCs/>
          <w:color w:val="auto"/>
          <w:sz w:val="20"/>
          <w:szCs w:val="20"/>
        </w:rPr>
        <w:t xml:space="preserve">1.23 </w:t>
      </w:r>
      <w:r w:rsidRPr="00633E3D">
        <w:rPr>
          <w:rFonts w:ascii="Arial" w:hAnsi="Arial" w:cs="Arial"/>
          <w:b/>
          <w:bCs/>
          <w:color w:val="auto"/>
          <w:sz w:val="20"/>
          <w:szCs w:val="20"/>
        </w:rPr>
        <w:t>Records, audit access and open book data</w:t>
      </w:r>
    </w:p>
    <w:p w:rsidR="00633E3D" w:rsidRPr="00633E3D" w:rsidRDefault="00633E3D" w:rsidP="00633E3D">
      <w:pPr>
        <w:widowControl/>
        <w:autoSpaceDE w:val="0"/>
        <w:autoSpaceDN w:val="0"/>
        <w:adjustRightInd w:val="0"/>
        <w:rPr>
          <w:rFonts w:ascii="Arial" w:hAnsi="Arial" w:cs="Arial"/>
          <w:color w:val="auto"/>
          <w:sz w:val="20"/>
          <w:szCs w:val="20"/>
        </w:rPr>
      </w:pPr>
    </w:p>
    <w:p w:rsidR="00633E3D" w:rsidRPr="00633E3D" w:rsidRDefault="00633E3D" w:rsidP="00633E3D">
      <w:pPr>
        <w:widowControl/>
        <w:autoSpaceDE w:val="0"/>
        <w:autoSpaceDN w:val="0"/>
        <w:adjustRightInd w:val="0"/>
        <w:ind w:left="284"/>
        <w:rPr>
          <w:rFonts w:ascii="Arial" w:hAnsi="Arial" w:cs="Arial"/>
          <w:color w:val="auto"/>
          <w:sz w:val="20"/>
          <w:szCs w:val="20"/>
        </w:rPr>
      </w:pPr>
      <w:r w:rsidRPr="00633E3D">
        <w:rPr>
          <w:rFonts w:ascii="Arial" w:hAnsi="Arial" w:cs="Arial"/>
          <w:color w:val="auto"/>
          <w:sz w:val="20"/>
          <w:szCs w:val="20"/>
        </w:rPr>
        <w:t>Insert new clauses:</w:t>
      </w:r>
    </w:p>
    <w:p w:rsidR="00633E3D" w:rsidRPr="00633E3D" w:rsidRDefault="00633E3D" w:rsidP="00633E3D">
      <w:pPr>
        <w:widowControl/>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 xml:space="preserve">.1 The Consultant </w:t>
      </w:r>
      <w:r>
        <w:rPr>
          <w:rFonts w:ascii="Arial" w:hAnsi="Arial" w:cs="Arial"/>
          <w:color w:val="auto"/>
          <w:sz w:val="20"/>
          <w:szCs w:val="20"/>
        </w:rPr>
        <w:t xml:space="preserve">shall </w:t>
      </w:r>
      <w:r w:rsidRPr="00633E3D">
        <w:rPr>
          <w:rFonts w:ascii="Arial" w:hAnsi="Arial" w:cs="Arial"/>
          <w:color w:val="auto"/>
          <w:sz w:val="20"/>
          <w:szCs w:val="20"/>
        </w:rPr>
        <w:t>keep and maintain for six years full and accurate records and accounts of the operation of this contract including the service provided under it, any subcontracts and the amounts paid by the Client.</w:t>
      </w: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Pr="00633E3D">
        <w:rPr>
          <w:rFonts w:ascii="Arial" w:hAnsi="Arial" w:cs="Arial"/>
          <w:color w:val="auto"/>
          <w:sz w:val="20"/>
          <w:szCs w:val="20"/>
        </w:rPr>
        <w:t>2</w:t>
      </w:r>
      <w:r>
        <w:rPr>
          <w:rFonts w:ascii="Arial" w:hAnsi="Arial" w:cs="Arial"/>
          <w:color w:val="auto"/>
          <w:sz w:val="20"/>
          <w:szCs w:val="20"/>
        </w:rPr>
        <w:t>3</w:t>
      </w:r>
      <w:r w:rsidRPr="00633E3D">
        <w:rPr>
          <w:rFonts w:ascii="Arial" w:hAnsi="Arial" w:cs="Arial"/>
          <w:color w:val="auto"/>
          <w:sz w:val="20"/>
          <w:szCs w:val="20"/>
        </w:rPr>
        <w:t>.2 The Consultant</w:t>
      </w:r>
      <w:r w:rsidR="00585312">
        <w:rPr>
          <w:rFonts w:ascii="Arial" w:hAnsi="Arial" w:cs="Arial"/>
          <w:color w:val="auto"/>
          <w:sz w:val="20"/>
          <w:szCs w:val="20"/>
        </w:rPr>
        <w:t xml:space="preserve"> shall</w:t>
      </w:r>
    </w:p>
    <w:p w:rsidR="00633E3D" w:rsidRPr="00633E3D" w:rsidRDefault="00633E3D" w:rsidP="00633E3D">
      <w:pPr>
        <w:widowControl/>
        <w:tabs>
          <w:tab w:val="left" w:pos="1440"/>
        </w:tabs>
        <w:autoSpaceDE w:val="0"/>
        <w:autoSpaceDN w:val="0"/>
        <w:adjustRightInd w:val="0"/>
        <w:ind w:left="28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keep the records and accounts referred to in clause </w:t>
      </w:r>
      <w:r>
        <w:rPr>
          <w:rFonts w:ascii="Arial" w:hAnsi="Arial" w:cs="Arial"/>
          <w:color w:val="auto"/>
          <w:sz w:val="20"/>
          <w:szCs w:val="20"/>
        </w:rPr>
        <w:t>1.23</w:t>
      </w:r>
      <w:r w:rsidRPr="00633E3D">
        <w:rPr>
          <w:rFonts w:ascii="Arial" w:hAnsi="Arial" w:cs="Arial"/>
          <w:color w:val="auto"/>
          <w:sz w:val="20"/>
          <w:szCs w:val="20"/>
        </w:rPr>
        <w:t>.1 in accordance with Law</w:t>
      </w:r>
    </w:p>
    <w:p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 xml:space="preserve">afford any auditor access to the records and accounts referred to in clause </w:t>
      </w:r>
      <w:r>
        <w:rPr>
          <w:rFonts w:ascii="Arial" w:hAnsi="Arial" w:cs="Arial"/>
          <w:color w:val="auto"/>
          <w:sz w:val="20"/>
          <w:szCs w:val="20"/>
        </w:rPr>
        <w:t>1.23</w:t>
      </w:r>
      <w:r w:rsidRPr="00633E3D">
        <w:rPr>
          <w:rFonts w:ascii="Arial" w:hAnsi="Arial" w:cs="Arial"/>
          <w:color w:val="auto"/>
          <w:sz w:val="20"/>
          <w:szCs w:val="20"/>
        </w:rPr>
        <w:t xml:space="preserve">.1 at the Consultant’s premises and/or provides records and accounts (including copies of the Consultant’s published accounts) or copies of the same, as may be required by any Auditor from time to time during the Consultant </w:t>
      </w:r>
      <w:r w:rsidR="00585312">
        <w:rPr>
          <w:rFonts w:ascii="Arial" w:hAnsi="Arial" w:cs="Arial"/>
          <w:color w:val="auto"/>
          <w:sz w:val="20"/>
          <w:szCs w:val="20"/>
        </w:rPr>
        <w:t>performing</w:t>
      </w:r>
      <w:r w:rsidRPr="00633E3D">
        <w:rPr>
          <w:rFonts w:ascii="Arial" w:hAnsi="Arial" w:cs="Arial"/>
          <w:color w:val="auto"/>
          <w:sz w:val="20"/>
          <w:szCs w:val="20"/>
        </w:rPr>
        <w:t xml:space="preserve"> the Service</w:t>
      </w:r>
      <w:r w:rsidR="00585312">
        <w:rPr>
          <w:rFonts w:ascii="Arial" w:hAnsi="Arial" w:cs="Arial"/>
          <w:color w:val="auto"/>
          <w:sz w:val="20"/>
          <w:szCs w:val="20"/>
        </w:rPr>
        <w:t>s</w:t>
      </w:r>
      <w:r w:rsidRPr="00633E3D">
        <w:rPr>
          <w:rFonts w:ascii="Arial" w:hAnsi="Arial" w:cs="Arial"/>
          <w:color w:val="auto"/>
          <w:sz w:val="20"/>
          <w:szCs w:val="20"/>
        </w:rPr>
        <w:t xml:space="preserve"> and the liability period under the contract in order that the Auditor may carry out an inspection to assess compliance by the Consultant and/or its Sub-contractors of any of the Consultant’s obligations under this contract including in order to: </w:t>
      </w:r>
    </w:p>
    <w:p w:rsidR="00633E3D" w:rsidRPr="00633E3D" w:rsidRDefault="00633E3D" w:rsidP="00633E3D">
      <w:pPr>
        <w:widowControl/>
        <w:tabs>
          <w:tab w:val="left" w:pos="1440"/>
        </w:tabs>
        <w:autoSpaceDE w:val="0"/>
        <w:autoSpaceDN w:val="0"/>
        <w:adjustRightInd w:val="0"/>
        <w:ind w:left="940"/>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accuracy of any amounts payable by the Client</w:t>
      </w:r>
      <w:r w:rsidRPr="00633E3D">
        <w:rPr>
          <w:rFonts w:ascii="Arial" w:hAnsi="Arial" w:cs="Arial"/>
          <w:i/>
          <w:iCs/>
          <w:color w:val="auto"/>
          <w:sz w:val="20"/>
          <w:szCs w:val="20"/>
        </w:rPr>
        <w:t xml:space="preserve"> </w:t>
      </w:r>
      <w:r w:rsidRPr="00633E3D">
        <w:rPr>
          <w:rFonts w:ascii="Arial" w:hAnsi="Arial" w:cs="Arial"/>
          <w:color w:val="auto"/>
          <w:sz w:val="20"/>
          <w:szCs w:val="20"/>
        </w:rPr>
        <w:t>under this contract (and proposed or actual variations to them in accordance with this contract)</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verify the costs of the Consultant (including the costs of all Sub-contractors and any third party suppliers) in connection with performing the Services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identify or investigate an actual or suspected Prohibited Act, impropriety or accounting mistakes or any breach or threatened breach of security and in these circumstances the Client has no obligation to inform the Consultant of the purpose or objective of its investigations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obtain such information as is necessary to fulfil the Client’s</w:t>
      </w:r>
      <w:r w:rsidRPr="00633E3D">
        <w:rPr>
          <w:rFonts w:ascii="Arial" w:hAnsi="Arial" w:cs="Arial"/>
          <w:i/>
          <w:iCs/>
          <w:color w:val="auto"/>
          <w:sz w:val="20"/>
          <w:szCs w:val="20"/>
        </w:rPr>
        <w:t xml:space="preserve"> </w:t>
      </w:r>
      <w:r w:rsidRPr="00633E3D">
        <w:rPr>
          <w:rFonts w:ascii="Arial" w:hAnsi="Arial" w:cs="Arial"/>
          <w:color w:val="auto"/>
          <w:sz w:val="20"/>
          <w:szCs w:val="20"/>
        </w:rPr>
        <w:t>obligations to supply information for parliamentary, ministerial, judicial or administrative purposes including the supply of information to the Comptroller and Auditor General</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enable the National Audit Office to carry out an examination pursuant to Section 6(1) of the National Audit Act 1983 of the economy, efficiency and effectiveness with which the Client has used its resources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004" w:hanging="360"/>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subject to the</w:t>
      </w:r>
      <w:r w:rsidRPr="00633E3D">
        <w:rPr>
          <w:rFonts w:ascii="Arial" w:hAnsi="Arial" w:cs="Arial"/>
          <w:i/>
          <w:iCs/>
          <w:color w:val="auto"/>
          <w:sz w:val="20"/>
          <w:szCs w:val="20"/>
        </w:rPr>
        <w:t xml:space="preserve"> </w:t>
      </w:r>
      <w:r w:rsidRPr="00633E3D">
        <w:rPr>
          <w:rFonts w:ascii="Arial" w:hAnsi="Arial" w:cs="Arial"/>
          <w:color w:val="auto"/>
          <w:sz w:val="20"/>
          <w:szCs w:val="20"/>
        </w:rPr>
        <w:t>Consultant’s rights in respect of Consultant’s Confidential Information, the Consultant provides the Auditor on demand with all reasonable co-operation and assistance in respect of</w:t>
      </w:r>
    </w:p>
    <w:p w:rsidR="00633E3D" w:rsidRPr="00633E3D" w:rsidRDefault="00633E3D" w:rsidP="00633E3D">
      <w:pPr>
        <w:widowControl/>
        <w:tabs>
          <w:tab w:val="left" w:pos="1440"/>
        </w:tabs>
        <w:autoSpaceDE w:val="0"/>
        <w:autoSpaceDN w:val="0"/>
        <w:adjustRightInd w:val="0"/>
        <w:ind w:left="1004"/>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all reasonable information requested by the Client within the scope of the audit</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reasonable access to sites controlled by the Consultant and to any Consultant’s equipment used to perform the Services</w:t>
      </w: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p>
    <w:p w:rsidR="00633E3D" w:rsidRPr="00633E3D" w:rsidRDefault="00633E3D" w:rsidP="00633E3D">
      <w:pPr>
        <w:widowControl/>
        <w:tabs>
          <w:tab w:val="left" w:pos="1440"/>
        </w:tabs>
        <w:autoSpaceDE w:val="0"/>
        <w:autoSpaceDN w:val="0"/>
        <w:adjustRightInd w:val="0"/>
        <w:ind w:left="1418"/>
        <w:rPr>
          <w:rFonts w:ascii="Arial" w:hAnsi="Arial" w:cs="Arial"/>
          <w:color w:val="auto"/>
          <w:sz w:val="20"/>
          <w:szCs w:val="20"/>
        </w:rPr>
      </w:pPr>
      <w:r w:rsidRPr="00633E3D">
        <w:rPr>
          <w:rFonts w:ascii="Symbol" w:hAnsi="Symbol" w:cs="Symbol"/>
          <w:color w:val="auto"/>
          <w:sz w:val="20"/>
          <w:szCs w:val="20"/>
        </w:rPr>
        <w:t></w:t>
      </w:r>
      <w:r w:rsidRPr="00633E3D">
        <w:rPr>
          <w:rFonts w:ascii="Arial" w:hAnsi="Arial" w:cs="Arial"/>
          <w:color w:val="auto"/>
          <w:sz w:val="20"/>
          <w:szCs w:val="20"/>
        </w:rPr>
        <w:tab/>
        <w:t>access to the Consultant’s personnel.</w:t>
      </w:r>
    </w:p>
    <w:p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1.23.</w:t>
      </w:r>
      <w:r w:rsidR="00633E3D" w:rsidRPr="00633E3D">
        <w:rPr>
          <w:rFonts w:ascii="Arial" w:hAnsi="Arial" w:cs="Arial"/>
          <w:color w:val="auto"/>
          <w:sz w:val="20"/>
          <w:szCs w:val="20"/>
        </w:rPr>
        <w:t xml:space="preserve">3 The Parties bear their own respective costs and expenses incurred in respect of compliance with their obligations under this clause </w:t>
      </w:r>
      <w:r>
        <w:rPr>
          <w:rFonts w:ascii="Arial" w:hAnsi="Arial" w:cs="Arial"/>
          <w:color w:val="auto"/>
          <w:sz w:val="20"/>
          <w:szCs w:val="20"/>
        </w:rPr>
        <w:t>1.23</w:t>
      </w:r>
      <w:r w:rsidR="00633E3D" w:rsidRPr="00633E3D">
        <w:rPr>
          <w:rFonts w:ascii="Arial" w:hAnsi="Arial" w:cs="Arial"/>
          <w:color w:val="auto"/>
          <w:sz w:val="20"/>
          <w:szCs w:val="20"/>
        </w:rPr>
        <w:t>, unless the audit reveals a default by the Consultant in which case the Consultant reimburses the Client for the Client’s reasonable costs incurred in relation to the audit.</w:t>
      </w:r>
    </w:p>
    <w:p w:rsidR="00633E3D" w:rsidRPr="00633E3D" w:rsidRDefault="00633E3D" w:rsidP="00633E3D">
      <w:pPr>
        <w:widowControl/>
        <w:tabs>
          <w:tab w:val="left" w:pos="2160"/>
        </w:tabs>
        <w:autoSpaceDE w:val="0"/>
        <w:autoSpaceDN w:val="0"/>
        <w:adjustRightInd w:val="0"/>
        <w:ind w:left="284"/>
        <w:rPr>
          <w:rFonts w:ascii="Arial" w:hAnsi="Arial" w:cs="Arial"/>
          <w:color w:val="auto"/>
          <w:sz w:val="20"/>
          <w:szCs w:val="20"/>
        </w:rPr>
      </w:pPr>
    </w:p>
    <w:p w:rsidR="00633E3D" w:rsidRPr="00633E3D" w:rsidRDefault="00585312" w:rsidP="00633E3D">
      <w:pPr>
        <w:widowControl/>
        <w:tabs>
          <w:tab w:val="left" w:pos="2160"/>
        </w:tabs>
        <w:autoSpaceDE w:val="0"/>
        <w:autoSpaceDN w:val="0"/>
        <w:adjustRightInd w:val="0"/>
        <w:ind w:left="284"/>
        <w:rPr>
          <w:rFonts w:ascii="Arial" w:hAnsi="Arial" w:cs="Arial"/>
          <w:color w:val="auto"/>
          <w:sz w:val="20"/>
          <w:szCs w:val="20"/>
        </w:rPr>
      </w:pPr>
      <w:r>
        <w:rPr>
          <w:rFonts w:ascii="Arial" w:hAnsi="Arial" w:cs="Arial"/>
          <w:color w:val="auto"/>
          <w:sz w:val="20"/>
          <w:szCs w:val="20"/>
        </w:rPr>
        <w:t>1.</w:t>
      </w:r>
      <w:r w:rsidR="00633E3D" w:rsidRPr="00633E3D">
        <w:rPr>
          <w:rFonts w:ascii="Arial" w:hAnsi="Arial" w:cs="Arial"/>
          <w:color w:val="auto"/>
          <w:sz w:val="20"/>
          <w:szCs w:val="20"/>
        </w:rPr>
        <w:t>2</w:t>
      </w:r>
      <w:r>
        <w:rPr>
          <w:rFonts w:ascii="Arial" w:hAnsi="Arial" w:cs="Arial"/>
          <w:color w:val="auto"/>
          <w:sz w:val="20"/>
          <w:szCs w:val="20"/>
        </w:rPr>
        <w:t>3</w:t>
      </w:r>
      <w:r w:rsidR="00633E3D" w:rsidRPr="00633E3D">
        <w:rPr>
          <w:rFonts w:ascii="Arial" w:hAnsi="Arial" w:cs="Arial"/>
          <w:color w:val="auto"/>
          <w:sz w:val="20"/>
          <w:szCs w:val="20"/>
        </w:rPr>
        <w:t>.4 This clause does not constitute a requirement or agreement for the purposes of section 6(3)(d) of the National Audit Act 1983 for the examination, certification or inspection of the accounts of the Consultant and the carrying out of an examination under Section 6(3)(d) of the National Audit Act 1983 in relation to the Consultant is not a function exercisable under this contract</w:t>
      </w:r>
    </w:p>
    <w:p w:rsidR="00633E3D" w:rsidRPr="00633E3D" w:rsidRDefault="00633E3D" w:rsidP="00633E3D">
      <w:pPr>
        <w:tabs>
          <w:tab w:val="left" w:pos="1446"/>
        </w:tabs>
        <w:spacing w:after="240" w:line="200" w:lineRule="exact"/>
        <w:ind w:right="382"/>
        <w:rPr>
          <w:rFonts w:ascii="Arial" w:hAnsi="Arial" w:cs="Arial"/>
          <w:sz w:val="20"/>
          <w:szCs w:val="20"/>
        </w:rPr>
      </w:pPr>
    </w:p>
    <w:p w:rsidR="00B45808" w:rsidRDefault="00AD148A" w:rsidP="003C5E7D">
      <w:pPr>
        <w:pStyle w:val="Style40"/>
        <w:keepNext/>
        <w:keepLines/>
        <w:shd w:val="clear" w:color="auto" w:fill="auto"/>
        <w:spacing w:before="0" w:after="0" w:line="514" w:lineRule="exact"/>
        <w:ind w:left="426" w:right="382"/>
        <w:jc w:val="left"/>
      </w:pPr>
      <w:r>
        <w:rPr>
          <w:rStyle w:val="CharStyle52"/>
          <w:b/>
          <w:bCs/>
          <w:color w:val="000000"/>
        </w:rPr>
        <w:t xml:space="preserve">2.1 </w:t>
      </w:r>
      <w:r w:rsidR="009D5D7B">
        <w:rPr>
          <w:rStyle w:val="CharStyle52"/>
          <w:b/>
          <w:bCs/>
          <w:color w:val="000000"/>
        </w:rPr>
        <w:t>Consultant</w:t>
      </w:r>
      <w:r>
        <w:rPr>
          <w:rStyle w:val="CharStyle52"/>
          <w:b/>
          <w:bCs/>
          <w:color w:val="000000"/>
        </w:rPr>
        <w:t>'s obligations</w:t>
      </w:r>
    </w:p>
    <w:p w:rsidR="00B45808" w:rsidRDefault="00AD148A" w:rsidP="003C5E7D">
      <w:pPr>
        <w:pStyle w:val="Style10"/>
        <w:shd w:val="clear" w:color="auto" w:fill="auto"/>
        <w:spacing w:line="514" w:lineRule="exact"/>
        <w:ind w:left="426" w:right="382" w:firstLine="0"/>
      </w:pPr>
      <w:r>
        <w:rPr>
          <w:rStyle w:val="CharStyle43"/>
          <w:color w:val="000000"/>
        </w:rPr>
        <w:t>Insert</w:t>
      </w:r>
      <w:r>
        <w:rPr>
          <w:color w:val="000000"/>
        </w:rPr>
        <w:t xml:space="preserve"> new clauses 2.1A to 2.1D as follows:</w:t>
      </w:r>
    </w:p>
    <w:p w:rsidR="00B45808" w:rsidRDefault="00AD148A" w:rsidP="003C5E7D">
      <w:pPr>
        <w:pStyle w:val="Style40"/>
        <w:keepNext/>
        <w:keepLines/>
        <w:shd w:val="clear" w:color="auto" w:fill="auto"/>
        <w:spacing w:before="0" w:after="0" w:line="514" w:lineRule="exact"/>
        <w:ind w:left="426" w:right="382"/>
        <w:jc w:val="left"/>
      </w:pPr>
      <w:r>
        <w:rPr>
          <w:rStyle w:val="CharStyle53"/>
          <w:b w:val="0"/>
          <w:bCs w:val="0"/>
          <w:color w:val="000000"/>
        </w:rPr>
        <w:t>"2.1A</w:t>
      </w:r>
      <w:r>
        <w:rPr>
          <w:rStyle w:val="CharStyle52"/>
          <w:b/>
          <w:bCs/>
          <w:color w:val="000000"/>
        </w:rPr>
        <w:t xml:space="preserve"> Admittance to the site</w:t>
      </w:r>
    </w:p>
    <w:p w:rsidR="00B45808" w:rsidRDefault="00AD148A" w:rsidP="003C5E7D">
      <w:pPr>
        <w:pStyle w:val="Style10"/>
        <w:shd w:val="clear" w:color="auto" w:fill="auto"/>
        <w:spacing w:after="184" w:line="274" w:lineRule="exact"/>
        <w:ind w:left="426" w:right="382" w:firstLine="0"/>
      </w:pPr>
      <w:r>
        <w:rPr>
          <w:color w:val="000000"/>
        </w:rPr>
        <w:t xml:space="preserve">2.1.A.1 The </w:t>
      </w:r>
      <w:r w:rsidR="009D5D7B">
        <w:rPr>
          <w:color w:val="000000"/>
        </w:rPr>
        <w:t>Consultant</w:t>
      </w:r>
      <w:r>
        <w:rPr>
          <w:color w:val="000000"/>
        </w:rPr>
        <w:t xml:space="preserve"> shall submit details of people who are to be employed by it and its </w:t>
      </w:r>
      <w:r w:rsidR="00AC3F01">
        <w:rPr>
          <w:color w:val="000000"/>
        </w:rPr>
        <w:t>sub-contractor</w:t>
      </w:r>
      <w:r>
        <w:rPr>
          <w:color w:val="000000"/>
        </w:rPr>
        <w:t xml:space="preserve">s in connection with the </w:t>
      </w:r>
      <w:r w:rsidR="00AC3F01">
        <w:rPr>
          <w:color w:val="000000"/>
        </w:rPr>
        <w:t>Services</w:t>
      </w:r>
      <w:r>
        <w:rPr>
          <w:color w:val="000000"/>
        </w:rPr>
        <w:t xml:space="preserve"> to the </w:t>
      </w:r>
      <w:r w:rsidR="00DB410E">
        <w:rPr>
          <w:color w:val="000000"/>
        </w:rPr>
        <w:t>Client</w:t>
      </w:r>
      <w:r>
        <w:rPr>
          <w:color w:val="000000"/>
        </w:rPr>
        <w:t>. The details shall include a list of names and addresses, the capabilities in which they are employed, and other information required by the Architect/Contract Administrator.</w:t>
      </w:r>
    </w:p>
    <w:p w:rsidR="00B45808" w:rsidRDefault="00AD148A" w:rsidP="003C5E7D">
      <w:pPr>
        <w:pStyle w:val="Style10"/>
        <w:shd w:val="clear" w:color="auto" w:fill="auto"/>
        <w:spacing w:after="176" w:line="269" w:lineRule="exact"/>
        <w:ind w:left="426" w:right="382" w:firstLine="0"/>
      </w:pPr>
      <w:r>
        <w:rPr>
          <w:color w:val="000000"/>
        </w:rPr>
        <w:t xml:space="preserve">2.1.A.2 The </w:t>
      </w:r>
      <w:r w:rsidR="00DB410E">
        <w:rPr>
          <w:color w:val="000000"/>
        </w:rPr>
        <w:t>Client</w:t>
      </w:r>
      <w:r>
        <w:rPr>
          <w:color w:val="000000"/>
        </w:rPr>
        <w:t xml:space="preserve"> may instruct the </w:t>
      </w:r>
      <w:r w:rsidR="009D5D7B">
        <w:rPr>
          <w:color w:val="000000"/>
        </w:rPr>
        <w:t>Consultant</w:t>
      </w:r>
      <w:r>
        <w:rPr>
          <w:color w:val="000000"/>
        </w:rPr>
        <w:t xml:space="preserve"> to take measures to prevent unauthorised persons being admitted to site. The instruction shall be valued as a variation under clause 3.6.1 if the measures are additional to those required by the </w:t>
      </w:r>
      <w:r w:rsidR="009D5D7B">
        <w:rPr>
          <w:color w:val="000000"/>
        </w:rPr>
        <w:t>Client</w:t>
      </w:r>
      <w:r>
        <w:rPr>
          <w:color w:val="000000"/>
        </w:rPr>
        <w:t>'s Requirements.</w:t>
      </w:r>
    </w:p>
    <w:p w:rsidR="00B45808" w:rsidRDefault="00AD148A" w:rsidP="003C5E7D">
      <w:pPr>
        <w:pStyle w:val="Style10"/>
        <w:shd w:val="clear" w:color="auto" w:fill="auto"/>
        <w:spacing w:after="184" w:line="274" w:lineRule="exact"/>
        <w:ind w:left="426" w:right="382" w:firstLine="0"/>
      </w:pPr>
      <w:r>
        <w:rPr>
          <w:color w:val="000000"/>
        </w:rPr>
        <w:t xml:space="preserve">2.1.A.3 </w:t>
      </w:r>
      <w:r w:rsidR="009D5D7B">
        <w:rPr>
          <w:color w:val="000000"/>
        </w:rPr>
        <w:t>Consultant</w:t>
      </w:r>
      <w:r>
        <w:rPr>
          <w:color w:val="000000"/>
        </w:rPr>
        <w:t xml:space="preserve">'s </w:t>
      </w:r>
      <w:r w:rsidR="00ED762E">
        <w:rPr>
          <w:color w:val="000000"/>
        </w:rPr>
        <w:t>Representative and Key Personnel</w:t>
      </w:r>
      <w:r>
        <w:rPr>
          <w:color w:val="000000"/>
        </w:rPr>
        <w:t xml:space="preserve"> are to carry a </w:t>
      </w:r>
      <w:r w:rsidR="009D5D7B">
        <w:rPr>
          <w:color w:val="000000"/>
        </w:rPr>
        <w:t>Client</w:t>
      </w:r>
      <w:r>
        <w:rPr>
          <w:color w:val="000000"/>
        </w:rPr>
        <w:t xml:space="preserve">'s pass and comply with all conduct requirements from the </w:t>
      </w:r>
      <w:r w:rsidR="009D5D7B">
        <w:rPr>
          <w:color w:val="000000"/>
        </w:rPr>
        <w:t>Client</w:t>
      </w:r>
      <w:r>
        <w:rPr>
          <w:color w:val="000000"/>
        </w:rPr>
        <w:t xml:space="preserve"> whilst they are on the parts of the site identified in the </w:t>
      </w:r>
      <w:r w:rsidR="009D5D7B">
        <w:rPr>
          <w:color w:val="000000"/>
        </w:rPr>
        <w:t>Client</w:t>
      </w:r>
      <w:r>
        <w:rPr>
          <w:color w:val="000000"/>
        </w:rPr>
        <w:t xml:space="preserve">'s </w:t>
      </w:r>
      <w:r w:rsidR="00DB410E">
        <w:rPr>
          <w:color w:val="000000"/>
        </w:rPr>
        <w:t>Brief</w:t>
      </w:r>
      <w:r>
        <w:rPr>
          <w:color w:val="000000"/>
        </w:rPr>
        <w:t>.</w:t>
      </w:r>
    </w:p>
    <w:p w:rsidR="00B45808" w:rsidRDefault="00AD148A" w:rsidP="00585312">
      <w:pPr>
        <w:pStyle w:val="Style10"/>
        <w:shd w:val="clear" w:color="auto" w:fill="auto"/>
        <w:spacing w:line="269" w:lineRule="exact"/>
        <w:ind w:left="426" w:right="382" w:firstLine="0"/>
        <w:rPr>
          <w:color w:val="000000"/>
        </w:rPr>
      </w:pPr>
      <w:r>
        <w:rPr>
          <w:color w:val="000000"/>
        </w:rPr>
        <w:t xml:space="preserve">2.1.A.4 The </w:t>
      </w:r>
      <w:r w:rsidR="009D5D7B">
        <w:rPr>
          <w:color w:val="000000"/>
        </w:rPr>
        <w:t>Consultant</w:t>
      </w:r>
      <w:r>
        <w:rPr>
          <w:color w:val="000000"/>
        </w:rPr>
        <w:t xml:space="preserve"> shall submit to the </w:t>
      </w:r>
      <w:r w:rsidR="00DB410E">
        <w:rPr>
          <w:color w:val="000000"/>
        </w:rPr>
        <w:t>Client</w:t>
      </w:r>
      <w:r>
        <w:rPr>
          <w:color w:val="000000"/>
        </w:rPr>
        <w:t xml:space="preserve"> for acceptance a list of the names of the people for whom passes are required. On acceptance, the </w:t>
      </w:r>
      <w:r w:rsidR="00DB410E">
        <w:rPr>
          <w:color w:val="000000"/>
        </w:rPr>
        <w:t xml:space="preserve">Client or </w:t>
      </w:r>
      <w:r>
        <w:rPr>
          <w:color w:val="000000"/>
        </w:rPr>
        <w:t xml:space="preserve">Architect/Contract Administrator will issue the passes to the </w:t>
      </w:r>
      <w:r w:rsidR="009D5D7B">
        <w:rPr>
          <w:color w:val="000000"/>
        </w:rPr>
        <w:t>Consultant</w:t>
      </w:r>
      <w:r>
        <w:rPr>
          <w:color w:val="000000"/>
        </w:rPr>
        <w:t xml:space="preserve">. Each pass shall be returned to the </w:t>
      </w:r>
      <w:r w:rsidR="00DB410E">
        <w:rPr>
          <w:color w:val="000000"/>
        </w:rPr>
        <w:t>Client</w:t>
      </w:r>
      <w:r>
        <w:rPr>
          <w:color w:val="000000"/>
        </w:rPr>
        <w:t xml:space="preserve"> when the employee no longer requires</w:t>
      </w:r>
      <w:r w:rsidR="00585312">
        <w:rPr>
          <w:color w:val="000000"/>
        </w:rPr>
        <w:t xml:space="preserve"> </w:t>
      </w:r>
      <w:r w:rsidR="001673F9">
        <w:rPr>
          <w:color w:val="000000"/>
        </w:rPr>
        <w:t xml:space="preserve">access to that part of the site or after the </w:t>
      </w:r>
      <w:r w:rsidR="00DB410E">
        <w:rPr>
          <w:color w:val="000000"/>
        </w:rPr>
        <w:t xml:space="preserve">Client or </w:t>
      </w:r>
      <w:r w:rsidR="001673F9">
        <w:rPr>
          <w:color w:val="000000"/>
        </w:rPr>
        <w:t xml:space="preserve">Architect/Contract Administrator </w:t>
      </w:r>
      <w:r w:rsidR="001E62C9">
        <w:rPr>
          <w:color w:val="000000"/>
        </w:rPr>
        <w:t>has given notice that the employee is not to be admitted to the site.</w:t>
      </w:r>
    </w:p>
    <w:p w:rsidR="00585312" w:rsidRDefault="00585312" w:rsidP="00585312">
      <w:pPr>
        <w:pStyle w:val="Style10"/>
        <w:shd w:val="clear" w:color="auto" w:fill="auto"/>
        <w:spacing w:line="269" w:lineRule="exact"/>
        <w:ind w:left="426" w:right="382" w:firstLine="0"/>
      </w:pPr>
    </w:p>
    <w:p w:rsidR="00B45808" w:rsidRDefault="00AD148A" w:rsidP="003C5E7D">
      <w:pPr>
        <w:pStyle w:val="Style10"/>
        <w:shd w:val="clear" w:color="auto" w:fill="auto"/>
        <w:spacing w:after="180" w:line="274" w:lineRule="exact"/>
        <w:ind w:left="426" w:right="382" w:firstLine="0"/>
      </w:pPr>
      <w:r>
        <w:rPr>
          <w:color w:val="000000"/>
        </w:rPr>
        <w:t xml:space="preserve">2.1.A.5 The </w:t>
      </w:r>
      <w:r w:rsidR="009D5D7B">
        <w:rPr>
          <w:color w:val="000000"/>
        </w:rPr>
        <w:t>Consultant</w:t>
      </w:r>
      <w:r>
        <w:rPr>
          <w:color w:val="000000"/>
        </w:rPr>
        <w:t xml:space="preserve"> shall not take photographs of the site or of work carried out in connection with the </w:t>
      </w:r>
      <w:r w:rsidR="00AC3F01">
        <w:rPr>
          <w:color w:val="000000"/>
        </w:rPr>
        <w:t>Services</w:t>
      </w:r>
      <w:r>
        <w:rPr>
          <w:color w:val="000000"/>
        </w:rPr>
        <w:t xml:space="preserve"> unless it has obtained the acceptance of the </w:t>
      </w:r>
      <w:r w:rsidR="00DB410E">
        <w:rPr>
          <w:color w:val="000000"/>
        </w:rPr>
        <w:t>Client</w:t>
      </w:r>
      <w:r>
        <w:rPr>
          <w:color w:val="000000"/>
        </w:rPr>
        <w:t>.</w:t>
      </w:r>
    </w:p>
    <w:p w:rsidR="00B45808" w:rsidRDefault="00AD148A" w:rsidP="003C5E7D">
      <w:pPr>
        <w:pStyle w:val="Style10"/>
        <w:shd w:val="clear" w:color="auto" w:fill="auto"/>
        <w:spacing w:after="779" w:line="274" w:lineRule="exact"/>
        <w:ind w:left="426" w:right="382" w:firstLine="0"/>
      </w:pPr>
      <w:r>
        <w:rPr>
          <w:color w:val="000000"/>
        </w:rPr>
        <w:t xml:space="preserve">2.1.A.6 The </w:t>
      </w:r>
      <w:r w:rsidR="009D5D7B">
        <w:rPr>
          <w:color w:val="000000"/>
        </w:rPr>
        <w:t>Consultant</w:t>
      </w:r>
      <w:r>
        <w:rPr>
          <w:color w:val="000000"/>
        </w:rPr>
        <w:t xml:space="preserve"> shall take the measures needed to prevent any </w:t>
      </w:r>
      <w:r w:rsidR="009D5D7B">
        <w:rPr>
          <w:color w:val="000000"/>
        </w:rPr>
        <w:t>Consultant</w:t>
      </w:r>
      <w:r>
        <w:rPr>
          <w:color w:val="000000"/>
        </w:rPr>
        <w:t xml:space="preserve">'s </w:t>
      </w:r>
      <w:r w:rsidR="00DB410E">
        <w:rPr>
          <w:color w:val="000000"/>
        </w:rPr>
        <w:t>employee</w:t>
      </w:r>
      <w:r>
        <w:rPr>
          <w:color w:val="000000"/>
        </w:rPr>
        <w:t xml:space="preserve"> taking, publishing or otherwise circulating such photographs</w:t>
      </w:r>
      <w:r w:rsidR="00EC4EE7">
        <w:rPr>
          <w:color w:val="000000"/>
        </w:rPr>
        <w:t>.</w:t>
      </w:r>
    </w:p>
    <w:p w:rsidR="00B45808" w:rsidRDefault="00AD148A" w:rsidP="003C5E7D">
      <w:pPr>
        <w:pStyle w:val="Style17"/>
        <w:shd w:val="clear" w:color="auto" w:fill="auto"/>
        <w:spacing w:before="0" w:after="263" w:line="200" w:lineRule="exact"/>
        <w:ind w:left="426" w:right="382"/>
        <w:jc w:val="left"/>
      </w:pPr>
      <w:r>
        <w:rPr>
          <w:rStyle w:val="CharStyle47"/>
          <w:b w:val="0"/>
          <w:bCs w:val="0"/>
          <w:color w:val="000000"/>
        </w:rPr>
        <w:t>2.1.B</w:t>
      </w:r>
      <w:r>
        <w:rPr>
          <w:rStyle w:val="CharStyle55"/>
          <w:b/>
          <w:bCs/>
          <w:color w:val="000000"/>
        </w:rPr>
        <w:t xml:space="preserve"> Legislation and Official secrets</w:t>
      </w:r>
    </w:p>
    <w:p w:rsidR="00B45808" w:rsidRDefault="00AD148A" w:rsidP="003C5E7D">
      <w:pPr>
        <w:pStyle w:val="Style10"/>
        <w:shd w:val="clear" w:color="auto" w:fill="auto"/>
        <w:spacing w:after="204" w:line="200" w:lineRule="exact"/>
        <w:ind w:left="426" w:right="382" w:firstLine="0"/>
      </w:pPr>
      <w:r>
        <w:rPr>
          <w:color w:val="000000"/>
        </w:rPr>
        <w:t xml:space="preserve">2.1.B.1 The </w:t>
      </w:r>
      <w:r w:rsidR="009D5D7B">
        <w:rPr>
          <w:color w:val="000000"/>
        </w:rPr>
        <w:t>Consultant</w:t>
      </w:r>
      <w:r>
        <w:rPr>
          <w:color w:val="000000"/>
        </w:rPr>
        <w:t xml:space="preserve"> shall comply with the Law in the carrying out of the </w:t>
      </w:r>
      <w:r w:rsidR="00585312">
        <w:rPr>
          <w:color w:val="000000"/>
        </w:rPr>
        <w:t>Services</w:t>
      </w:r>
      <w:r>
        <w:rPr>
          <w:color w:val="000000"/>
        </w:rPr>
        <w:t>.</w:t>
      </w:r>
    </w:p>
    <w:p w:rsidR="00B45808" w:rsidRDefault="00AD148A" w:rsidP="003C5E7D">
      <w:pPr>
        <w:pStyle w:val="Style10"/>
        <w:shd w:val="clear" w:color="auto" w:fill="auto"/>
        <w:spacing w:after="180" w:line="274" w:lineRule="exact"/>
        <w:ind w:left="426" w:right="382" w:firstLine="0"/>
      </w:pPr>
      <w:r>
        <w:rPr>
          <w:color w:val="000000"/>
        </w:rPr>
        <w:t>2.1.B.2 The Official Secrets Acts 1911 to 1989 and, where appropriate, the provisions of section 11 of the Atomic Energy Act 1946 apply to this Contract.</w:t>
      </w:r>
    </w:p>
    <w:p w:rsidR="00B45808" w:rsidRDefault="00AD148A" w:rsidP="003C5E7D">
      <w:pPr>
        <w:pStyle w:val="Style10"/>
        <w:shd w:val="clear" w:color="auto" w:fill="auto"/>
        <w:spacing w:after="779" w:line="274" w:lineRule="exact"/>
        <w:ind w:left="426" w:right="382" w:firstLine="0"/>
      </w:pPr>
      <w:r>
        <w:rPr>
          <w:color w:val="000000"/>
        </w:rPr>
        <w:t xml:space="preserve">2.1.B.3 The </w:t>
      </w:r>
      <w:r w:rsidR="009D5D7B">
        <w:rPr>
          <w:color w:val="000000"/>
        </w:rPr>
        <w:t>Consultant</w:t>
      </w:r>
      <w:r>
        <w:rPr>
          <w:color w:val="000000"/>
        </w:rPr>
        <w:t xml:space="preserve"> shall notify its employees and its </w:t>
      </w:r>
      <w:r w:rsidR="00AC3F01">
        <w:rPr>
          <w:color w:val="000000"/>
        </w:rPr>
        <w:t>sub-contractor</w:t>
      </w:r>
      <w:r>
        <w:rPr>
          <w:color w:val="000000"/>
        </w:rPr>
        <w:t>s of their duties under these Acts.</w:t>
      </w:r>
    </w:p>
    <w:p w:rsidR="00B45808" w:rsidRDefault="00AD148A" w:rsidP="003C5E7D">
      <w:pPr>
        <w:pStyle w:val="Style40"/>
        <w:keepNext/>
        <w:keepLines/>
        <w:shd w:val="clear" w:color="auto" w:fill="auto"/>
        <w:spacing w:before="0" w:after="263" w:line="200" w:lineRule="exact"/>
        <w:ind w:left="426" w:right="382"/>
        <w:jc w:val="left"/>
      </w:pPr>
      <w:r>
        <w:rPr>
          <w:rStyle w:val="CharStyle56"/>
          <w:b/>
          <w:bCs/>
          <w:color w:val="000000"/>
        </w:rPr>
        <w:t>2.1.C Building Information Modelling</w:t>
      </w:r>
    </w:p>
    <w:p w:rsidR="00B45808" w:rsidRDefault="00AD148A" w:rsidP="003C5E7D">
      <w:pPr>
        <w:pStyle w:val="Style10"/>
        <w:shd w:val="clear" w:color="auto" w:fill="auto"/>
        <w:spacing w:after="204" w:line="200" w:lineRule="exact"/>
        <w:ind w:left="426" w:right="382" w:firstLine="0"/>
      </w:pPr>
      <w:r>
        <w:rPr>
          <w:color w:val="000000"/>
        </w:rPr>
        <w:t>2.1.C.1 A BIM Protocol applies/does not apply [delete as appropriate]</w:t>
      </w:r>
    </w:p>
    <w:p w:rsidR="00B45808" w:rsidRDefault="00AD148A" w:rsidP="003C5E7D">
      <w:pPr>
        <w:pStyle w:val="Style10"/>
        <w:shd w:val="clear" w:color="auto" w:fill="auto"/>
        <w:spacing w:after="180" w:line="274" w:lineRule="exact"/>
        <w:ind w:left="426" w:right="382" w:firstLine="0"/>
      </w:pPr>
      <w:r>
        <w:rPr>
          <w:color w:val="000000"/>
        </w:rPr>
        <w:t xml:space="preserve">2.1.C.2 When a BIM Protocol applies it is detailed in the </w:t>
      </w:r>
      <w:r w:rsidR="009D5D7B">
        <w:rPr>
          <w:color w:val="000000"/>
        </w:rPr>
        <w:t>Client</w:t>
      </w:r>
      <w:r>
        <w:rPr>
          <w:color w:val="000000"/>
        </w:rPr>
        <w:t xml:space="preserve">'s </w:t>
      </w:r>
      <w:r w:rsidR="00585312">
        <w:rPr>
          <w:color w:val="000000"/>
        </w:rPr>
        <w:t>Brief.</w:t>
      </w:r>
    </w:p>
    <w:p w:rsidR="00B45808" w:rsidRDefault="00AD148A" w:rsidP="003C5E7D">
      <w:pPr>
        <w:pStyle w:val="Style10"/>
        <w:shd w:val="clear" w:color="auto" w:fill="auto"/>
        <w:spacing w:after="180" w:line="274" w:lineRule="exact"/>
        <w:ind w:left="426" w:right="382" w:firstLine="0"/>
      </w:pPr>
      <w:r>
        <w:rPr>
          <w:color w:val="000000"/>
        </w:rPr>
        <w:t>2.1.C.3 When the CIC Building Information Modelling Protocol applies clauses 2.1.C.4 to 2.1.C.6.2 shall apply</w:t>
      </w:r>
      <w:r w:rsidR="00585312">
        <w:rPr>
          <w:color w:val="000000"/>
        </w:rPr>
        <w:t>.</w:t>
      </w:r>
    </w:p>
    <w:p w:rsidR="00B45808" w:rsidRDefault="00AD148A" w:rsidP="003C5E7D">
      <w:pPr>
        <w:pStyle w:val="Style10"/>
        <w:shd w:val="clear" w:color="auto" w:fill="auto"/>
        <w:spacing w:after="180" w:line="274" w:lineRule="exact"/>
        <w:ind w:left="426" w:right="382" w:firstLine="0"/>
      </w:pPr>
      <w:r>
        <w:rPr>
          <w:color w:val="000000"/>
        </w:rPr>
        <w:t>2.1.C.4 In this clause, the Protocol is the CIC Building Information Modelling Protocol, second edition 2018. Terms used in this clause are those defined in the Protocol.</w:t>
      </w:r>
    </w:p>
    <w:p w:rsidR="00B45808" w:rsidRDefault="00AD148A" w:rsidP="003C5E7D">
      <w:pPr>
        <w:pStyle w:val="Style10"/>
        <w:shd w:val="clear" w:color="auto" w:fill="auto"/>
        <w:spacing w:after="239" w:line="274" w:lineRule="exact"/>
        <w:ind w:left="426" w:right="382" w:firstLine="0"/>
      </w:pPr>
      <w:r>
        <w:rPr>
          <w:color w:val="000000"/>
        </w:rPr>
        <w:t>2.1.C.5 Clauses 1, 2, 5, 6, 7, 8, 10 of the Protocol shall form part of this Contract. Clauses 3 and 4 and Appendices 1, 2 and 3 of the Protocol are deemed to be part of the Client's Requirements.</w:t>
      </w:r>
    </w:p>
    <w:p w:rsidR="00B45808" w:rsidRDefault="00AD148A" w:rsidP="003C5E7D">
      <w:pPr>
        <w:pStyle w:val="Style10"/>
        <w:shd w:val="clear" w:color="auto" w:fill="auto"/>
        <w:spacing w:after="204" w:line="200" w:lineRule="exact"/>
        <w:ind w:left="426" w:right="382" w:firstLine="0"/>
      </w:pPr>
      <w:r>
        <w:rPr>
          <w:color w:val="000000"/>
        </w:rPr>
        <w:t>2.1.C.6: The following shall be deemed to be a Change:</w:t>
      </w:r>
    </w:p>
    <w:p w:rsidR="00B45808" w:rsidRDefault="00AD148A" w:rsidP="003C5E7D">
      <w:pPr>
        <w:pStyle w:val="Style10"/>
        <w:shd w:val="clear" w:color="auto" w:fill="auto"/>
        <w:spacing w:after="239" w:line="274" w:lineRule="exact"/>
        <w:ind w:left="426" w:right="382" w:firstLine="0"/>
      </w:pPr>
      <w:r>
        <w:rPr>
          <w:color w:val="000000"/>
        </w:rPr>
        <w:t>2.1.C.6.1 If the Constructor encounters an event which is outside his reasonable control and which prevents him from carrying out the work specified in clauses 4.1.2 to 4.1.4 of the Protocol.</w:t>
      </w:r>
    </w:p>
    <w:p w:rsidR="001673F9" w:rsidRDefault="00AD148A" w:rsidP="003C5E7D">
      <w:pPr>
        <w:pStyle w:val="Style10"/>
        <w:shd w:val="clear" w:color="auto" w:fill="auto"/>
        <w:spacing w:line="200" w:lineRule="exact"/>
        <w:ind w:left="426" w:right="382" w:firstLine="0"/>
        <w:rPr>
          <w:color w:val="000000"/>
        </w:rPr>
      </w:pPr>
      <w:r>
        <w:rPr>
          <w:color w:val="000000"/>
        </w:rPr>
        <w:t>2.1.C.6.2 If the Client revokes a licence granted under clause 6.5 of the Protocol.</w:t>
      </w:r>
    </w:p>
    <w:p w:rsidR="001673F9" w:rsidRDefault="001673F9">
      <w:pPr>
        <w:widowControl/>
        <w:rPr>
          <w:rFonts w:ascii="Arial" w:hAnsi="Arial" w:cs="Arial"/>
          <w:sz w:val="20"/>
          <w:szCs w:val="20"/>
        </w:rPr>
      </w:pPr>
    </w:p>
    <w:p w:rsidR="00585312" w:rsidRDefault="00585312">
      <w:pPr>
        <w:widowControl/>
        <w:rPr>
          <w:rFonts w:ascii="Arial" w:hAnsi="Arial" w:cs="Arial"/>
          <w:sz w:val="20"/>
          <w:szCs w:val="20"/>
        </w:rPr>
      </w:pPr>
    </w:p>
    <w:p w:rsidR="00B45808" w:rsidRDefault="00585312" w:rsidP="003C5E7D">
      <w:pPr>
        <w:pStyle w:val="Style40"/>
        <w:keepNext/>
        <w:keepLines/>
        <w:shd w:val="clear" w:color="auto" w:fill="auto"/>
        <w:spacing w:before="0" w:after="258" w:line="200" w:lineRule="exact"/>
        <w:ind w:left="426" w:right="382"/>
        <w:jc w:val="left"/>
      </w:pPr>
      <w:r>
        <w:rPr>
          <w:rStyle w:val="CharStyle56"/>
          <w:b/>
          <w:bCs/>
          <w:color w:val="000000"/>
        </w:rPr>
        <w:t>2.7</w:t>
      </w:r>
      <w:r w:rsidR="00AD148A">
        <w:rPr>
          <w:rStyle w:val="CharStyle56"/>
          <w:b/>
          <w:bCs/>
          <w:color w:val="000000"/>
        </w:rPr>
        <w:t xml:space="preserve"> Sub-contracting</w:t>
      </w:r>
    </w:p>
    <w:p w:rsidR="00B45808" w:rsidRDefault="00AD148A" w:rsidP="00585312">
      <w:pPr>
        <w:pStyle w:val="Style10"/>
        <w:shd w:val="clear" w:color="auto" w:fill="auto"/>
        <w:tabs>
          <w:tab w:val="left" w:pos="750"/>
        </w:tabs>
        <w:spacing w:after="199" w:line="200" w:lineRule="exact"/>
        <w:ind w:left="426" w:right="382" w:firstLine="0"/>
      </w:pPr>
      <w:r>
        <w:rPr>
          <w:rStyle w:val="CharStyle57"/>
          <w:color w:val="000000"/>
        </w:rPr>
        <w:t xml:space="preserve"> Insert</w:t>
      </w:r>
      <w:r>
        <w:rPr>
          <w:color w:val="000000"/>
        </w:rPr>
        <w:t xml:space="preserve"> new subclauses </w:t>
      </w:r>
      <w:r w:rsidR="00585312">
        <w:rPr>
          <w:color w:val="000000"/>
        </w:rPr>
        <w:t>2.7A</w:t>
      </w:r>
      <w:r>
        <w:rPr>
          <w:color w:val="000000"/>
        </w:rPr>
        <w:t xml:space="preserve"> to </w:t>
      </w:r>
      <w:r w:rsidR="00585312">
        <w:rPr>
          <w:color w:val="000000"/>
        </w:rPr>
        <w:t>2.7</w:t>
      </w:r>
      <w:r w:rsidR="00757E85">
        <w:rPr>
          <w:color w:val="000000"/>
        </w:rPr>
        <w:t>C</w:t>
      </w:r>
      <w:r>
        <w:rPr>
          <w:color w:val="000000"/>
        </w:rPr>
        <w:t xml:space="preserve"> as follows:</w:t>
      </w:r>
    </w:p>
    <w:p w:rsidR="00585312" w:rsidRDefault="00AD148A" w:rsidP="003C5E7D">
      <w:pPr>
        <w:pStyle w:val="Style10"/>
        <w:shd w:val="clear" w:color="auto" w:fill="auto"/>
        <w:spacing w:after="180" w:line="274" w:lineRule="exact"/>
        <w:ind w:left="426" w:right="382" w:firstLine="0"/>
        <w:jc w:val="both"/>
        <w:rPr>
          <w:color w:val="000000"/>
        </w:rPr>
      </w:pPr>
      <w:r>
        <w:rPr>
          <w:color w:val="000000"/>
        </w:rPr>
        <w:t>"</w:t>
      </w:r>
      <w:r w:rsidR="00585312">
        <w:rPr>
          <w:color w:val="000000"/>
        </w:rPr>
        <w:t>2.7A</w:t>
      </w:r>
      <w:r>
        <w:rPr>
          <w:color w:val="000000"/>
        </w:rPr>
        <w:t xml:space="preserve"> </w:t>
      </w:r>
      <w:r w:rsidR="00585312">
        <w:rPr>
          <w:color w:val="000000"/>
        </w:rPr>
        <w:t xml:space="preserve">Each sub-contract shall include </w:t>
      </w:r>
    </w:p>
    <w:p w:rsidR="00B45808" w:rsidRDefault="00585312" w:rsidP="00585312">
      <w:pPr>
        <w:pStyle w:val="Style10"/>
        <w:shd w:val="clear" w:color="auto" w:fill="auto"/>
        <w:spacing w:after="180" w:line="274" w:lineRule="exact"/>
        <w:ind w:left="720" w:right="382" w:firstLine="0"/>
        <w:jc w:val="both"/>
      </w:pPr>
      <w:r>
        <w:rPr>
          <w:color w:val="000000"/>
        </w:rPr>
        <w:t>2.7A.1</w:t>
      </w:r>
      <w:r w:rsidR="00AD148A">
        <w:rPr>
          <w:color w:val="000000"/>
        </w:rPr>
        <w:t xml:space="preserve"> period for payment of the amount due to the </w:t>
      </w:r>
      <w:r w:rsidR="00AC3F01">
        <w:rPr>
          <w:color w:val="000000"/>
        </w:rPr>
        <w:t>sub-contractor</w:t>
      </w:r>
      <w:r w:rsidR="00AD148A">
        <w:rPr>
          <w:color w:val="000000"/>
        </w:rPr>
        <w:t xml:space="preserve"> not greater than 5 days after the final date for payment in this Contract. The amount due shall, but shall not be limited to, payment for work which the </w:t>
      </w:r>
      <w:r w:rsidR="00AC3F01">
        <w:rPr>
          <w:color w:val="000000"/>
        </w:rPr>
        <w:t>sub-contractor</w:t>
      </w:r>
      <w:r w:rsidR="00AD148A">
        <w:rPr>
          <w:color w:val="000000"/>
        </w:rPr>
        <w:t xml:space="preserve"> has completed from the previous application date up to the current application date in this Contract;</w:t>
      </w:r>
    </w:p>
    <w:p w:rsidR="00B45808" w:rsidRDefault="00585312" w:rsidP="00585312">
      <w:pPr>
        <w:pStyle w:val="Style10"/>
        <w:shd w:val="clear" w:color="auto" w:fill="auto"/>
        <w:tabs>
          <w:tab w:val="left" w:pos="754"/>
        </w:tabs>
        <w:spacing w:line="274" w:lineRule="exact"/>
        <w:ind w:left="720" w:right="382" w:firstLine="0"/>
      </w:pPr>
      <w:r>
        <w:rPr>
          <w:color w:val="000000"/>
        </w:rPr>
        <w:tab/>
        <w:t xml:space="preserve">2.7A.2 </w:t>
      </w:r>
      <w:r w:rsidR="00AD148A">
        <w:rPr>
          <w:color w:val="000000"/>
        </w:rPr>
        <w:t xml:space="preserve">a provision requiring the </w:t>
      </w:r>
      <w:r w:rsidR="00AC3F01">
        <w:rPr>
          <w:color w:val="000000"/>
        </w:rPr>
        <w:t>sub-contractor</w:t>
      </w:r>
      <w:r w:rsidR="00AD148A">
        <w:rPr>
          <w:color w:val="000000"/>
        </w:rPr>
        <w:t xml:space="preserve"> to include in each subsubcontract the same requirement (including this requirement to flow down, except that the period for payment is to be not greater than 9 days after the final date for payment in this Contract; </w:t>
      </w:r>
    </w:p>
    <w:p w:rsidR="00B45808" w:rsidRDefault="00585312" w:rsidP="00585312">
      <w:pPr>
        <w:pStyle w:val="Style10"/>
        <w:shd w:val="clear" w:color="auto" w:fill="auto"/>
        <w:tabs>
          <w:tab w:val="left" w:pos="817"/>
        </w:tabs>
        <w:spacing w:line="274" w:lineRule="exact"/>
        <w:ind w:left="720" w:right="382" w:firstLine="0"/>
        <w:rPr>
          <w:color w:val="000000"/>
        </w:rPr>
      </w:pPr>
      <w:r>
        <w:rPr>
          <w:color w:val="000000"/>
        </w:rPr>
        <w:tab/>
        <w:t xml:space="preserve">2.7A.3 </w:t>
      </w:r>
      <w:r w:rsidR="00AD148A">
        <w:rPr>
          <w:color w:val="000000"/>
        </w:rPr>
        <w:t xml:space="preserve">a provision requiring the </w:t>
      </w:r>
      <w:r w:rsidR="00AC3F01">
        <w:rPr>
          <w:color w:val="000000"/>
        </w:rPr>
        <w:t>sub-contractor</w:t>
      </w:r>
      <w:r w:rsidR="00AD148A">
        <w:rPr>
          <w:color w:val="000000"/>
        </w:rPr>
        <w:t xml:space="preserve"> to assess the amount due to a subsub</w:t>
      </w:r>
      <w:r>
        <w:rPr>
          <w:color w:val="000000"/>
        </w:rPr>
        <w:t>c</w:t>
      </w:r>
      <w:r w:rsidR="009D5D7B">
        <w:rPr>
          <w:color w:val="000000"/>
        </w:rPr>
        <w:t>onsultant</w:t>
      </w:r>
      <w:r w:rsidR="00AD148A">
        <w:rPr>
          <w:color w:val="000000"/>
        </w:rPr>
        <w:t xml:space="preserve"> without taking into account the amount paid by the </w:t>
      </w:r>
      <w:r w:rsidR="009D5D7B">
        <w:rPr>
          <w:color w:val="000000"/>
        </w:rPr>
        <w:t>Consultant</w:t>
      </w:r>
      <w:r>
        <w:rPr>
          <w:color w:val="000000"/>
        </w:rPr>
        <w:t>, and</w:t>
      </w:r>
      <w:r w:rsidR="00AD148A">
        <w:rPr>
          <w:color w:val="000000"/>
        </w:rPr>
        <w:t>.</w:t>
      </w:r>
    </w:p>
    <w:p w:rsidR="00B45808" w:rsidRDefault="00585312" w:rsidP="00757E85">
      <w:pPr>
        <w:pStyle w:val="Style10"/>
        <w:shd w:val="clear" w:color="auto" w:fill="auto"/>
        <w:tabs>
          <w:tab w:val="left" w:pos="750"/>
        </w:tabs>
        <w:spacing w:after="239" w:line="274" w:lineRule="exact"/>
        <w:ind w:left="720" w:right="382" w:firstLine="0"/>
        <w:jc w:val="both"/>
      </w:pPr>
      <w:r>
        <w:rPr>
          <w:color w:val="000000"/>
        </w:rPr>
        <w:tab/>
        <w:t>2.7A.4 T</w:t>
      </w:r>
      <w:r w:rsidR="00AD148A">
        <w:rPr>
          <w:color w:val="000000"/>
        </w:rPr>
        <w:t xml:space="preserve">erms and conditions that are no less favourable than those of this Contract. The </w:t>
      </w:r>
      <w:r w:rsidR="009D5D7B">
        <w:rPr>
          <w:color w:val="000000"/>
        </w:rPr>
        <w:t>Client</w:t>
      </w:r>
      <w:r w:rsidR="00AD148A">
        <w:rPr>
          <w:color w:val="000000"/>
        </w:rPr>
        <w:t xml:space="preserve"> shall be entitled to reject sub-contract conditions proposed by the </w:t>
      </w:r>
      <w:r w:rsidR="009D5D7B">
        <w:rPr>
          <w:color w:val="000000"/>
        </w:rPr>
        <w:t>Consultant</w:t>
      </w:r>
      <w:r w:rsidR="00AD148A">
        <w:rPr>
          <w:color w:val="000000"/>
        </w:rPr>
        <w:t xml:space="preserve"> that are unduly disadvantageous to the </w:t>
      </w:r>
      <w:r w:rsidR="00AC3F01">
        <w:rPr>
          <w:color w:val="000000"/>
        </w:rPr>
        <w:t>sub-contractor</w:t>
      </w:r>
      <w:r w:rsidR="00AD148A">
        <w:rPr>
          <w:color w:val="000000"/>
        </w:rPr>
        <w:t>"</w:t>
      </w:r>
    </w:p>
    <w:p w:rsidR="00B45808" w:rsidRDefault="00757E85" w:rsidP="003C5E7D">
      <w:pPr>
        <w:pStyle w:val="Style10"/>
        <w:shd w:val="clear" w:color="auto" w:fill="auto"/>
        <w:spacing w:after="208" w:line="200" w:lineRule="exact"/>
        <w:ind w:left="426" w:right="382" w:firstLine="0"/>
      </w:pPr>
      <w:r>
        <w:rPr>
          <w:color w:val="000000"/>
        </w:rPr>
        <w:t>2.7B</w:t>
      </w:r>
      <w:r w:rsidR="00AD148A">
        <w:rPr>
          <w:rStyle w:val="CharStyle57"/>
          <w:color w:val="000000"/>
        </w:rPr>
        <w:t xml:space="preserve"> Insert</w:t>
      </w:r>
      <w:r w:rsidR="00AD148A">
        <w:rPr>
          <w:color w:val="000000"/>
        </w:rPr>
        <w:t xml:space="preserve"> new clause </w:t>
      </w:r>
      <w:r>
        <w:rPr>
          <w:color w:val="000000"/>
        </w:rPr>
        <w:t>2.7</w:t>
      </w:r>
      <w:r w:rsidR="00AD148A">
        <w:rPr>
          <w:color w:val="000000"/>
        </w:rPr>
        <w:t>A</w:t>
      </w:r>
    </w:p>
    <w:p w:rsidR="00B45808" w:rsidRDefault="00AD148A" w:rsidP="003C5E7D">
      <w:pPr>
        <w:pStyle w:val="Style10"/>
        <w:shd w:val="clear" w:color="auto" w:fill="auto"/>
        <w:spacing w:after="176" w:line="269" w:lineRule="exact"/>
        <w:ind w:left="426" w:right="382" w:firstLine="0"/>
        <w:jc w:val="both"/>
      </w:pPr>
      <w:r>
        <w:rPr>
          <w:color w:val="000000"/>
        </w:rPr>
        <w:t>"</w:t>
      </w:r>
      <w:r w:rsidR="00757E85">
        <w:rPr>
          <w:color w:val="000000"/>
        </w:rPr>
        <w:t>2.7B</w:t>
      </w:r>
      <w:r>
        <w:rPr>
          <w:color w:val="000000"/>
        </w:rPr>
        <w:t xml:space="preserve">.1 The </w:t>
      </w:r>
      <w:r w:rsidR="009D5D7B">
        <w:rPr>
          <w:color w:val="000000"/>
        </w:rPr>
        <w:t>Consultant</w:t>
      </w:r>
      <w:r>
        <w:rPr>
          <w:color w:val="000000"/>
        </w:rPr>
        <w:t xml:space="preserve"> shall take all reasonable steps to engage SMEs as </w:t>
      </w:r>
      <w:r w:rsidR="00AC3F01">
        <w:rPr>
          <w:color w:val="000000"/>
        </w:rPr>
        <w:t>sub-contractor</w:t>
      </w:r>
      <w:r>
        <w:rPr>
          <w:color w:val="000000"/>
        </w:rPr>
        <w:t xml:space="preserve">s and to seek to ensure that no less than the percentage of the </w:t>
      </w:r>
      <w:r w:rsidR="00AC3F01">
        <w:rPr>
          <w:color w:val="000000"/>
        </w:rPr>
        <w:t>sub-contractor</w:t>
      </w:r>
      <w:r>
        <w:rPr>
          <w:color w:val="000000"/>
        </w:rPr>
        <w:t xml:space="preserve">s stated in the </w:t>
      </w:r>
      <w:r w:rsidR="009D5D7B">
        <w:rPr>
          <w:color w:val="000000"/>
        </w:rPr>
        <w:t>Client</w:t>
      </w:r>
      <w:r>
        <w:rPr>
          <w:color w:val="000000"/>
        </w:rPr>
        <w:t xml:space="preserve">'s Requirements (the "SME Percentage") are SMEs or that a similar proportion of the </w:t>
      </w:r>
      <w:r w:rsidR="00FB1753">
        <w:rPr>
          <w:color w:val="000000"/>
        </w:rPr>
        <w:t>Fee</w:t>
      </w:r>
      <w:r>
        <w:rPr>
          <w:color w:val="000000"/>
        </w:rPr>
        <w:t xml:space="preserve"> is undertaken by SMEs.</w:t>
      </w:r>
    </w:p>
    <w:p w:rsidR="001673F9" w:rsidRDefault="00757E85" w:rsidP="003C5E7D">
      <w:pPr>
        <w:pStyle w:val="Style10"/>
        <w:shd w:val="clear" w:color="auto" w:fill="auto"/>
        <w:spacing w:line="274" w:lineRule="exact"/>
        <w:ind w:left="426" w:right="382" w:firstLine="0"/>
        <w:rPr>
          <w:color w:val="000000"/>
        </w:rPr>
      </w:pPr>
      <w:r>
        <w:rPr>
          <w:color w:val="000000"/>
        </w:rPr>
        <w:t>2.7B.2</w:t>
      </w:r>
      <w:r w:rsidR="00AD148A">
        <w:rPr>
          <w:color w:val="000000"/>
        </w:rPr>
        <w:t xml:space="preserve"> The </w:t>
      </w:r>
      <w:r w:rsidR="009D5D7B">
        <w:rPr>
          <w:color w:val="000000"/>
        </w:rPr>
        <w:t>Consultant</w:t>
      </w:r>
      <w:r w:rsidR="00AD148A">
        <w:rPr>
          <w:color w:val="000000"/>
        </w:rPr>
        <w:t xml:space="preserve"> shall report to the </w:t>
      </w:r>
      <w:r w:rsidR="009D5D7B">
        <w:rPr>
          <w:color w:val="000000"/>
        </w:rPr>
        <w:t>Client</w:t>
      </w:r>
      <w:r w:rsidR="00AD148A">
        <w:rPr>
          <w:color w:val="000000"/>
        </w:rPr>
        <w:t xml:space="preserve"> on a monthly basis the numbers of SMEs engaged as </w:t>
      </w:r>
      <w:r w:rsidR="00AC3F01">
        <w:rPr>
          <w:color w:val="000000"/>
        </w:rPr>
        <w:t>sub-contractor</w:t>
      </w:r>
      <w:r w:rsidR="00AD148A">
        <w:rPr>
          <w:color w:val="000000"/>
        </w:rPr>
        <w:t xml:space="preserve">s and the value of the </w:t>
      </w:r>
      <w:r w:rsidR="00FB1753">
        <w:rPr>
          <w:color w:val="000000"/>
        </w:rPr>
        <w:t>Fee</w:t>
      </w:r>
      <w:r w:rsidR="00AD148A">
        <w:rPr>
          <w:color w:val="000000"/>
        </w:rPr>
        <w:t xml:space="preserve"> that has been undertaken by SMEs.</w:t>
      </w:r>
    </w:p>
    <w:p w:rsidR="001673F9" w:rsidRDefault="001673F9">
      <w:pPr>
        <w:widowControl/>
        <w:rPr>
          <w:rFonts w:ascii="Arial" w:hAnsi="Arial" w:cs="Arial"/>
          <w:sz w:val="20"/>
          <w:szCs w:val="20"/>
        </w:rPr>
      </w:pPr>
      <w:r>
        <w:br w:type="page"/>
      </w:r>
    </w:p>
    <w:p w:rsidR="00B45808" w:rsidRDefault="00757E85" w:rsidP="003C5E7D">
      <w:pPr>
        <w:pStyle w:val="Style10"/>
        <w:shd w:val="clear" w:color="auto" w:fill="auto"/>
        <w:spacing w:after="239" w:line="274" w:lineRule="exact"/>
        <w:ind w:left="426" w:right="382" w:firstLine="0"/>
      </w:pPr>
      <w:r>
        <w:rPr>
          <w:color w:val="000000"/>
        </w:rPr>
        <w:t>2.7B.</w:t>
      </w:r>
      <w:r w:rsidR="00AD148A">
        <w:rPr>
          <w:color w:val="000000"/>
        </w:rPr>
        <w:t xml:space="preserve">3 Where available, the </w:t>
      </w:r>
      <w:r w:rsidR="009D5D7B">
        <w:rPr>
          <w:color w:val="000000"/>
        </w:rPr>
        <w:t>Consultant</w:t>
      </w:r>
      <w:r w:rsidR="00AD148A">
        <w:rPr>
          <w:color w:val="000000"/>
        </w:rPr>
        <w:t xml:space="preserve"> shall tender its sub-contracts using the same online electronic portal as was provided by the </w:t>
      </w:r>
      <w:r w:rsidR="009D5D7B">
        <w:rPr>
          <w:color w:val="000000"/>
        </w:rPr>
        <w:t>Client</w:t>
      </w:r>
      <w:r w:rsidR="00AD148A">
        <w:rPr>
          <w:color w:val="000000"/>
        </w:rPr>
        <w:t xml:space="preserve"> for the purposes of tendering this Contract.</w:t>
      </w:r>
    </w:p>
    <w:p w:rsidR="00B45808" w:rsidRDefault="00757E85" w:rsidP="003C5E7D">
      <w:pPr>
        <w:pStyle w:val="Style10"/>
        <w:shd w:val="clear" w:color="auto" w:fill="auto"/>
        <w:spacing w:after="258" w:line="200" w:lineRule="exact"/>
        <w:ind w:left="426" w:right="382" w:firstLine="0"/>
      </w:pPr>
      <w:r>
        <w:rPr>
          <w:color w:val="000000"/>
        </w:rPr>
        <w:t>2.7C</w:t>
      </w:r>
      <w:r w:rsidR="00AD148A">
        <w:rPr>
          <w:rStyle w:val="CharStyle57"/>
          <w:color w:val="000000"/>
        </w:rPr>
        <w:t xml:space="preserve"> Insert</w:t>
      </w:r>
      <w:r w:rsidR="00AD148A">
        <w:rPr>
          <w:color w:val="000000"/>
        </w:rPr>
        <w:t xml:space="preserve"> new clause </w:t>
      </w:r>
      <w:r>
        <w:rPr>
          <w:color w:val="000000"/>
        </w:rPr>
        <w:t>2.7C</w:t>
      </w:r>
      <w:r w:rsidR="00AD148A">
        <w:rPr>
          <w:color w:val="000000"/>
        </w:rPr>
        <w:t xml:space="preserve"> as follows:</w:t>
      </w:r>
    </w:p>
    <w:p w:rsidR="00B45808" w:rsidRDefault="00AD148A" w:rsidP="003C5E7D">
      <w:pPr>
        <w:pStyle w:val="Style40"/>
        <w:keepNext/>
        <w:keepLines/>
        <w:shd w:val="clear" w:color="auto" w:fill="auto"/>
        <w:spacing w:before="0" w:after="208" w:line="200" w:lineRule="exact"/>
        <w:ind w:left="426" w:right="382"/>
        <w:jc w:val="left"/>
      </w:pPr>
      <w:r>
        <w:rPr>
          <w:rStyle w:val="CharStyle56"/>
          <w:b/>
          <w:bCs/>
          <w:color w:val="000000"/>
        </w:rPr>
        <w:t>"</w:t>
      </w:r>
      <w:r w:rsidR="00757E85">
        <w:rPr>
          <w:rStyle w:val="CharStyle56"/>
          <w:b/>
          <w:bCs/>
          <w:color w:val="000000"/>
        </w:rPr>
        <w:t>2.7C</w:t>
      </w:r>
      <w:r>
        <w:rPr>
          <w:rStyle w:val="CharStyle56"/>
          <w:b/>
          <w:bCs/>
          <w:color w:val="000000"/>
        </w:rPr>
        <w:t xml:space="preserve"> Apprenticeships</w:t>
      </w:r>
    </w:p>
    <w:p w:rsidR="00B45808" w:rsidRDefault="00757E85" w:rsidP="003C5E7D">
      <w:pPr>
        <w:pStyle w:val="Style10"/>
        <w:shd w:val="clear" w:color="auto" w:fill="auto"/>
        <w:spacing w:after="176" w:line="269" w:lineRule="exact"/>
        <w:ind w:left="426" w:right="382" w:firstLine="0"/>
        <w:jc w:val="both"/>
      </w:pPr>
      <w:r>
        <w:rPr>
          <w:color w:val="000000"/>
        </w:rPr>
        <w:t>2.7C</w:t>
      </w:r>
      <w:r w:rsidR="00AD148A">
        <w:rPr>
          <w:color w:val="000000"/>
        </w:rPr>
        <w:t xml:space="preserve">.1 The </w:t>
      </w:r>
      <w:r w:rsidR="009D5D7B">
        <w:rPr>
          <w:color w:val="000000"/>
        </w:rPr>
        <w:t>Consultant</w:t>
      </w:r>
      <w:r w:rsidR="00AD148A">
        <w:rPr>
          <w:color w:val="000000"/>
        </w:rPr>
        <w:t xml:space="preserve"> shall take all reasonable steps to employ apprentices, and report to the </w:t>
      </w:r>
      <w:r w:rsidR="009D5D7B">
        <w:rPr>
          <w:color w:val="000000"/>
        </w:rPr>
        <w:t>Client</w:t>
      </w:r>
      <w:r w:rsidR="00AD148A">
        <w:rPr>
          <w:color w:val="000000"/>
        </w:rPr>
        <w:t xml:space="preserve"> the numbers of apprentices employed and the wider skills training provided, during the carrying out of the </w:t>
      </w:r>
      <w:r>
        <w:rPr>
          <w:color w:val="000000"/>
        </w:rPr>
        <w:t>Services</w:t>
      </w:r>
      <w:r w:rsidR="00AD148A">
        <w:rPr>
          <w:color w:val="000000"/>
        </w:rPr>
        <w:t>.</w:t>
      </w:r>
    </w:p>
    <w:p w:rsidR="00B45808" w:rsidRDefault="00757E85" w:rsidP="003C5E7D">
      <w:pPr>
        <w:pStyle w:val="Style10"/>
        <w:shd w:val="clear" w:color="auto" w:fill="auto"/>
        <w:spacing w:after="184" w:line="274" w:lineRule="exact"/>
        <w:ind w:left="426" w:right="382" w:firstLine="0"/>
      </w:pPr>
      <w:r>
        <w:rPr>
          <w:color w:val="000000"/>
        </w:rPr>
        <w:t>2.7C.2</w:t>
      </w:r>
      <w:r w:rsidR="00AD148A">
        <w:rPr>
          <w:color w:val="000000"/>
        </w:rPr>
        <w:t xml:space="preserve"> The </w:t>
      </w:r>
      <w:r w:rsidR="009D5D7B">
        <w:rPr>
          <w:color w:val="000000"/>
        </w:rPr>
        <w:t>Consultant</w:t>
      </w:r>
      <w:r w:rsidR="00AD148A">
        <w:rPr>
          <w:color w:val="000000"/>
        </w:rPr>
        <w:t xml:space="preserve"> shall take all reasonable steps to ensure that no less than the percentage of its employees stated in the </w:t>
      </w:r>
      <w:r w:rsidR="009D5D7B">
        <w:rPr>
          <w:color w:val="000000"/>
        </w:rPr>
        <w:t>Client</w:t>
      </w:r>
      <w:r w:rsidR="00AD148A">
        <w:rPr>
          <w:color w:val="000000"/>
        </w:rPr>
        <w:t xml:space="preserve">'s Requirements (the "Apprenticeship Percentage") are on formal apprenticeship programmes or that a similar proportion of hours worked in carrying out the </w:t>
      </w:r>
      <w:r w:rsidR="00AC3F01">
        <w:rPr>
          <w:color w:val="000000"/>
        </w:rPr>
        <w:t>Services</w:t>
      </w:r>
      <w:r w:rsidR="00AD148A">
        <w:rPr>
          <w:color w:val="000000"/>
        </w:rPr>
        <w:t>, (which may include support staff and sub-</w:t>
      </w:r>
      <w:r w:rsidR="009D5D7B">
        <w:rPr>
          <w:color w:val="000000"/>
        </w:rPr>
        <w:t>Con</w:t>
      </w:r>
      <w:r>
        <w:rPr>
          <w:color w:val="000000"/>
        </w:rPr>
        <w:t>tractors</w:t>
      </w:r>
      <w:r w:rsidR="00AD148A">
        <w:rPr>
          <w:color w:val="000000"/>
        </w:rPr>
        <w:t>) are provided by employees on formal apprenticeship programmes.</w:t>
      </w:r>
    </w:p>
    <w:p w:rsidR="00B45808" w:rsidRDefault="00757E85" w:rsidP="003C5E7D">
      <w:pPr>
        <w:pStyle w:val="Style10"/>
        <w:shd w:val="clear" w:color="auto" w:fill="auto"/>
        <w:spacing w:after="176" w:line="269" w:lineRule="exact"/>
        <w:ind w:left="426" w:right="382" w:firstLine="0"/>
      </w:pPr>
      <w:r>
        <w:rPr>
          <w:color w:val="000000"/>
        </w:rPr>
        <w:t>2.7C</w:t>
      </w:r>
      <w:r w:rsidR="00AD148A">
        <w:rPr>
          <w:color w:val="000000"/>
        </w:rPr>
        <w:t xml:space="preserve">.3 The </w:t>
      </w:r>
      <w:r w:rsidR="009D5D7B">
        <w:rPr>
          <w:color w:val="000000"/>
        </w:rPr>
        <w:t>Consultant</w:t>
      </w:r>
      <w:r w:rsidR="00AD148A">
        <w:rPr>
          <w:color w:val="000000"/>
        </w:rPr>
        <w:t xml:space="preserve"> shall make available to its employees and </w:t>
      </w:r>
      <w:r w:rsidR="00AC3F01">
        <w:rPr>
          <w:color w:val="000000"/>
        </w:rPr>
        <w:t>sub-contractor</w:t>
      </w:r>
      <w:r w:rsidR="00AD148A">
        <w:rPr>
          <w:color w:val="000000"/>
        </w:rPr>
        <w:t>s working on the Contract, information about the Government's Apprenticeship programme and wider skills opportunities.</w:t>
      </w:r>
    </w:p>
    <w:p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.4 The </w:t>
      </w:r>
      <w:r w:rsidR="009D5D7B">
        <w:rPr>
          <w:color w:val="000000"/>
        </w:rPr>
        <w:t>Consultant</w:t>
      </w:r>
      <w:r w:rsidR="00AD148A">
        <w:rPr>
          <w:color w:val="000000"/>
        </w:rPr>
        <w:t xml:space="preserve"> shall provide any further skills training opportunities that are appropriate for its employees engaged in carrying out the </w:t>
      </w:r>
      <w:r>
        <w:rPr>
          <w:color w:val="000000"/>
        </w:rPr>
        <w:t>Services</w:t>
      </w:r>
      <w:r w:rsidR="00AD148A">
        <w:rPr>
          <w:color w:val="000000"/>
        </w:rPr>
        <w:t>.</w:t>
      </w:r>
    </w:p>
    <w:p w:rsidR="00B45808" w:rsidRDefault="00757E85" w:rsidP="003C5E7D">
      <w:pPr>
        <w:pStyle w:val="Style10"/>
        <w:shd w:val="clear" w:color="auto" w:fill="auto"/>
        <w:spacing w:after="180" w:line="274" w:lineRule="exact"/>
        <w:ind w:left="426" w:right="382" w:firstLine="0"/>
      </w:pPr>
      <w:r>
        <w:rPr>
          <w:color w:val="000000"/>
        </w:rPr>
        <w:t>2.7C</w:t>
      </w:r>
      <w:r w:rsidR="00AD148A">
        <w:rPr>
          <w:color w:val="000000"/>
        </w:rPr>
        <w:t xml:space="preserve">.5 The </w:t>
      </w:r>
      <w:r w:rsidR="009D5D7B">
        <w:rPr>
          <w:color w:val="000000"/>
        </w:rPr>
        <w:t>Consultant</w:t>
      </w:r>
      <w:r w:rsidR="00AD148A">
        <w:rPr>
          <w:color w:val="000000"/>
        </w:rPr>
        <w:t xml:space="preserve"> shall provide a written report detailing the following measures in its regular contract management monthly reporting cycle and be prepared to discuss apprenticeships at its regular meetings with the </w:t>
      </w:r>
      <w:r>
        <w:rPr>
          <w:color w:val="000000"/>
        </w:rPr>
        <w:t>Client</w:t>
      </w:r>
      <w:r w:rsidR="00AD148A">
        <w:rPr>
          <w:color w:val="000000"/>
        </w:rPr>
        <w:t>:</w:t>
      </w:r>
    </w:p>
    <w:p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the number of people during the reporting period employed on the Contract, including support staff and sub-</w:t>
      </w:r>
      <w:r w:rsidR="009D5D7B">
        <w:rPr>
          <w:color w:val="000000"/>
        </w:rPr>
        <w:t>Con</w:t>
      </w:r>
      <w:r w:rsidR="00757E85">
        <w:rPr>
          <w:color w:val="000000"/>
        </w:rPr>
        <w:t>tractors</w:t>
      </w:r>
      <w:r>
        <w:rPr>
          <w:color w:val="000000"/>
        </w:rPr>
        <w:t>;</w:t>
      </w:r>
    </w:p>
    <w:p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t>the number of apprentices and number of new starts on apprenticeships directly initiated through this contract;</w:t>
      </w:r>
    </w:p>
    <w:p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the percentage of all employees taking part in an apprenticeship programme;</w:t>
      </w:r>
    </w:p>
    <w:p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9D5D7B">
        <w:rPr>
          <w:color w:val="000000"/>
        </w:rPr>
        <w:t>Consultant</w:t>
      </w:r>
      <w:r>
        <w:rPr>
          <w:color w:val="000000"/>
        </w:rPr>
        <w:t xml:space="preserve"> as to why it is not managing to meet the specified percentage target;</w:t>
      </w:r>
    </w:p>
    <w:p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actions being taken to improve the take up of apprenticeships;</w:t>
      </w:r>
    </w:p>
    <w:p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other training/skills development being undertaken by employees in relation to this Contract, including:</w:t>
      </w:r>
    </w:p>
    <w:p w:rsidR="00B45808" w:rsidRDefault="00AD148A" w:rsidP="003C5E7D">
      <w:pPr>
        <w:pStyle w:val="Style10"/>
        <w:numPr>
          <w:ilvl w:val="1"/>
          <w:numId w:val="20"/>
        </w:numPr>
        <w:shd w:val="clear" w:color="auto" w:fill="auto"/>
        <w:tabs>
          <w:tab w:val="left" w:pos="1446"/>
        </w:tabs>
        <w:spacing w:after="258" w:line="200" w:lineRule="exact"/>
        <w:ind w:left="426" w:right="382" w:firstLine="0"/>
      </w:pPr>
      <w:r>
        <w:rPr>
          <w:color w:val="000000"/>
        </w:rPr>
        <w:t>work experience placements for 14 to 16 year olds;</w:t>
      </w:r>
    </w:p>
    <w:p w:rsidR="00B45808" w:rsidRPr="009C3DA6" w:rsidRDefault="00AD148A" w:rsidP="003C5E7D">
      <w:pPr>
        <w:pStyle w:val="Style10"/>
        <w:numPr>
          <w:ilvl w:val="1"/>
          <w:numId w:val="20"/>
        </w:numPr>
        <w:shd w:val="clear" w:color="auto" w:fill="auto"/>
        <w:tabs>
          <w:tab w:val="left" w:pos="1446"/>
        </w:tabs>
        <w:spacing w:line="200" w:lineRule="exact"/>
        <w:ind w:left="426" w:right="382" w:firstLine="0"/>
      </w:pPr>
      <w:r>
        <w:rPr>
          <w:color w:val="000000"/>
        </w:rPr>
        <w:t>work experience /work trial placements for other ages;</w:t>
      </w:r>
    </w:p>
    <w:p w:rsidR="009C3DA6" w:rsidRDefault="009C3DA6" w:rsidP="003C5E7D">
      <w:pPr>
        <w:widowControl/>
        <w:ind w:left="426" w:right="382"/>
        <w:rPr>
          <w:rFonts w:ascii="Arial" w:hAnsi="Arial" w:cs="Arial"/>
          <w:sz w:val="20"/>
          <w:szCs w:val="20"/>
        </w:rPr>
      </w:pPr>
      <w:r>
        <w:br w:type="page"/>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student sandwich/gap year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graduate placements;</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vocational training;</w:t>
      </w:r>
    </w:p>
    <w:p w:rsidR="00B45808" w:rsidRPr="00FF314C" w:rsidRDefault="00AD148A" w:rsidP="002332FA">
      <w:pPr>
        <w:pStyle w:val="Style10"/>
        <w:numPr>
          <w:ilvl w:val="1"/>
          <w:numId w:val="20"/>
        </w:numPr>
        <w:shd w:val="clear" w:color="auto" w:fill="auto"/>
        <w:tabs>
          <w:tab w:val="left" w:pos="1446"/>
        </w:tabs>
        <w:spacing w:after="240" w:line="200" w:lineRule="exact"/>
        <w:ind w:left="425" w:right="380" w:firstLine="0"/>
        <w:rPr>
          <w:color w:val="000000"/>
        </w:rPr>
      </w:pPr>
      <w:r>
        <w:rPr>
          <w:color w:val="000000"/>
        </w:rPr>
        <w:t>basic skills training; and</w:t>
      </w:r>
    </w:p>
    <w:p w:rsidR="00E30E77" w:rsidRDefault="00AD148A" w:rsidP="00AA202E">
      <w:pPr>
        <w:pStyle w:val="Style10"/>
        <w:numPr>
          <w:ilvl w:val="1"/>
          <w:numId w:val="20"/>
        </w:numPr>
        <w:shd w:val="clear" w:color="auto" w:fill="auto"/>
        <w:tabs>
          <w:tab w:val="left" w:pos="1446"/>
        </w:tabs>
        <w:spacing w:after="240" w:line="200" w:lineRule="exact"/>
        <w:ind w:left="425" w:right="382" w:firstLine="0"/>
        <w:rPr>
          <w:color w:val="000000"/>
        </w:rPr>
      </w:pPr>
      <w:r>
        <w:rPr>
          <w:color w:val="000000"/>
        </w:rPr>
        <w:t xml:space="preserve">on site </w:t>
      </w:r>
      <w:r w:rsidR="00E30E77">
        <w:rPr>
          <w:color w:val="000000"/>
        </w:rPr>
        <w:t>training provision/ facilities</w:t>
      </w:r>
      <w:r w:rsidR="009D5D7B">
        <w:rPr>
          <w:color w:val="000000"/>
        </w:rPr>
        <w:t>.</w:t>
      </w:r>
    </w:p>
    <w:p w:rsidR="009D5D7B" w:rsidRDefault="009D5D7B" w:rsidP="009D5D7B">
      <w:pPr>
        <w:pStyle w:val="Style10"/>
        <w:shd w:val="clear" w:color="auto" w:fill="auto"/>
        <w:tabs>
          <w:tab w:val="left" w:pos="1446"/>
        </w:tabs>
        <w:spacing w:after="240" w:line="200" w:lineRule="exact"/>
        <w:ind w:right="382" w:firstLine="0"/>
        <w:rPr>
          <w:color w:val="000000"/>
        </w:rPr>
      </w:pPr>
    </w:p>
    <w:p w:rsidR="00BB5377" w:rsidRPr="00182697" w:rsidRDefault="00BB5377" w:rsidP="00BB5377">
      <w:pPr>
        <w:pStyle w:val="Style10"/>
        <w:shd w:val="clear" w:color="auto" w:fill="auto"/>
        <w:spacing w:after="176" w:line="269" w:lineRule="exact"/>
        <w:ind w:left="426" w:right="382" w:firstLine="0"/>
        <w:rPr>
          <w:b/>
          <w:color w:val="000000"/>
        </w:rPr>
      </w:pPr>
      <w:r w:rsidRPr="00182697">
        <w:rPr>
          <w:b/>
          <w:color w:val="000000"/>
        </w:rPr>
        <w:t>Section 9  Use of the Consultant’s Design Information</w:t>
      </w:r>
      <w:r w:rsidR="00182697">
        <w:rPr>
          <w:b/>
          <w:color w:val="000000"/>
        </w:rPr>
        <w:t>, Confidentiality</w:t>
      </w:r>
    </w:p>
    <w:p w:rsidR="00BB5377" w:rsidRPr="001673F9" w:rsidRDefault="00BB5377" w:rsidP="00BB5377">
      <w:pPr>
        <w:pStyle w:val="Style10"/>
        <w:shd w:val="clear" w:color="auto" w:fill="auto"/>
        <w:spacing w:after="176" w:line="269" w:lineRule="exact"/>
        <w:ind w:left="426" w:right="382" w:firstLine="0"/>
        <w:rPr>
          <w:color w:val="000000"/>
        </w:rPr>
      </w:pPr>
      <w:r w:rsidRPr="00F57D52">
        <w:rPr>
          <w:b/>
        </w:rPr>
        <w:t>Copyright and use / Intellectual Property Rights</w:t>
      </w:r>
    </w:p>
    <w:p w:rsidR="00BB5377" w:rsidRPr="001673F9" w:rsidRDefault="00BB5377" w:rsidP="00BB5377">
      <w:pPr>
        <w:pStyle w:val="Style10"/>
        <w:shd w:val="clear" w:color="auto" w:fill="auto"/>
        <w:spacing w:after="176" w:line="269" w:lineRule="exact"/>
        <w:ind w:left="426" w:right="382" w:firstLine="0"/>
        <w:rPr>
          <w:color w:val="000000"/>
        </w:rPr>
      </w:pPr>
      <w:r>
        <w:rPr>
          <w:color w:val="000000"/>
        </w:rPr>
        <w:t>Delete clause 9.1 and Insert the following:</w:t>
      </w:r>
    </w:p>
    <w:p w:rsidR="00BB5377" w:rsidRDefault="00BB5377" w:rsidP="00BB5377">
      <w:pPr>
        <w:pStyle w:val="Style10"/>
        <w:shd w:val="clear" w:color="auto" w:fill="auto"/>
        <w:spacing w:after="184" w:line="274" w:lineRule="exact"/>
        <w:ind w:left="426" w:right="382" w:firstLine="0"/>
        <w:jc w:val="both"/>
      </w:pPr>
      <w:r>
        <w:rPr>
          <w:rStyle w:val="CharStyle57"/>
          <w:color w:val="000000"/>
        </w:rPr>
        <w:t>"Document"</w:t>
      </w:r>
      <w:r>
        <w:rPr>
          <w:color w:val="000000"/>
        </w:rPr>
        <w:t xml:space="preserve"> means all designs, drawings, specifications, software, electronic data, photographs, plans, surveys, reports, and all other documents and/or information prepared by or on behalf of the Consultant in relation to this Contract.</w:t>
      </w:r>
    </w:p>
    <w:p w:rsidR="00BB5377" w:rsidRDefault="00BB5377" w:rsidP="00BB5377">
      <w:pPr>
        <w:pStyle w:val="Style10"/>
        <w:shd w:val="clear" w:color="auto" w:fill="auto"/>
        <w:spacing w:after="176" w:line="269" w:lineRule="exact"/>
        <w:ind w:left="426" w:right="382" w:firstLine="0"/>
      </w:pPr>
      <w:r>
        <w:rPr>
          <w:color w:val="000000"/>
        </w:rPr>
        <w:t>9.1.1 The Intellectual Property Rights in all Documents prepared by or on behalf of the Consultant in relation to this Contract and the work executed from them remains the property of the Consultant. The Consultant hereby grants to the Client an irrevocable, royalty free, non-exclusive licence to use and reproduce the Documents for any and all purposes connected with the construction, use, alterations or demolition of the Site. Such licence entitles the Client to grant sub-licences to third parties in the same terms as this licence provided always that the Consultant shall not be liable to any licencee for any use of the Documents or the Intellectual Property Rights in the Documents for purposes other than those for which the same were originally prepared by or on behalf of the Consultant.</w:t>
      </w:r>
    </w:p>
    <w:p w:rsidR="00BB5377" w:rsidRDefault="00BB5377" w:rsidP="00BB5377">
      <w:pPr>
        <w:pStyle w:val="Style10"/>
        <w:shd w:val="clear" w:color="auto" w:fill="auto"/>
        <w:spacing w:after="184" w:line="274" w:lineRule="exact"/>
        <w:ind w:left="426" w:right="382" w:firstLine="0"/>
      </w:pPr>
      <w:r>
        <w:rPr>
          <w:color w:val="000000"/>
        </w:rPr>
        <w:t>9.1.2 The Client may assign, novate or otherwise transfer its rights and obligations under the licence granted pursuant to 9.1.1 to a Crown Body or to anybody (including any private sector body) which performs or carries on any functions and/or activities that previously had been performed and/or carried on by the Client.</w:t>
      </w:r>
    </w:p>
    <w:p w:rsidR="00BB5377" w:rsidRDefault="00BB5377" w:rsidP="00BB5377">
      <w:pPr>
        <w:pStyle w:val="Style10"/>
        <w:shd w:val="clear" w:color="auto" w:fill="auto"/>
        <w:spacing w:after="176" w:line="269" w:lineRule="exact"/>
        <w:ind w:left="426" w:right="382" w:firstLine="0"/>
      </w:pPr>
      <w:r>
        <w:rPr>
          <w:color w:val="000000"/>
        </w:rPr>
        <w:t>9.1.3 In the event that the Consultant does not own the copyright or any Intellectual Property Rights in any Document the Consultant shall use all reasonable endeavours to procure the right to grant such rights to the Client to use any such copyright or Intellectual Property Rights from any third party owner of the copyright or Intellectual Property Rights. In the event that the Consultant is unable to procure the right to grant to the Client in accordance with the foregoing the Consultant shall procure that the third party grants a direct licence to the Client on industry acceptable terms.</w:t>
      </w:r>
    </w:p>
    <w:p w:rsidR="00BB5377" w:rsidRDefault="00BB5377" w:rsidP="00BB5377">
      <w:pPr>
        <w:pStyle w:val="Style10"/>
        <w:shd w:val="clear" w:color="auto" w:fill="auto"/>
        <w:spacing w:after="180" w:line="274" w:lineRule="exact"/>
        <w:ind w:left="426" w:right="382" w:firstLine="0"/>
      </w:pPr>
      <w:r>
        <w:rPr>
          <w:color w:val="000000"/>
        </w:rPr>
        <w:t>9.1.4 The Consultant waives any moral right to be identified as author of the Documents in accordance with section 77, Copyright Designs and Patents Acts 1988 and any right not to have the Documents subjected to derogatory treatment in accordance with section 8 of that Act as against the Client or any licensee or assignee of the Client.</w:t>
      </w:r>
    </w:p>
    <w:p w:rsidR="00BB5377" w:rsidRDefault="00BB5377" w:rsidP="00BB5377">
      <w:pPr>
        <w:pStyle w:val="Style10"/>
        <w:shd w:val="clear" w:color="auto" w:fill="auto"/>
        <w:spacing w:after="180" w:line="274" w:lineRule="exact"/>
        <w:ind w:left="426" w:right="382" w:firstLine="0"/>
      </w:pPr>
      <w:r>
        <w:rPr>
          <w:color w:val="000000"/>
        </w:rPr>
        <w:t>9.1.5 In the event that any act unauthorised by the Client infringes a moral right of the Consultant in relation to the Documents the Consultant undertakes, if the Client so requests and at the Client's expense, to institute proceedings for infringement of the moral rights.</w:t>
      </w:r>
    </w:p>
    <w:p w:rsidR="00BB5377" w:rsidRDefault="00BB5377" w:rsidP="00BB5377">
      <w:pPr>
        <w:pStyle w:val="Style10"/>
        <w:shd w:val="clear" w:color="auto" w:fill="auto"/>
        <w:spacing w:line="274" w:lineRule="exact"/>
        <w:ind w:left="426" w:right="382" w:firstLine="0"/>
        <w:rPr>
          <w:color w:val="000000"/>
        </w:rPr>
      </w:pPr>
      <w:r>
        <w:rPr>
          <w:color w:val="000000"/>
        </w:rPr>
        <w:t>9.1.6 The Consultant warrants to the Client that he has not granted and shall not (unless authorised by the Client) grant any rights to any third party to use or otherwise exploit the Documents.</w:t>
      </w:r>
    </w:p>
    <w:p w:rsidR="00BB5377" w:rsidRDefault="00BB5377" w:rsidP="00BB5377">
      <w:pPr>
        <w:widowControl/>
        <w:ind w:left="426" w:right="382"/>
        <w:rPr>
          <w:rFonts w:ascii="Arial" w:hAnsi="Arial" w:cs="Arial"/>
          <w:sz w:val="20"/>
          <w:szCs w:val="20"/>
        </w:rPr>
      </w:pPr>
    </w:p>
    <w:p w:rsidR="00BB5377" w:rsidRPr="001673F9" w:rsidRDefault="00BB5377" w:rsidP="00BB5377">
      <w:pPr>
        <w:pStyle w:val="Style10"/>
        <w:shd w:val="clear" w:color="auto" w:fill="auto"/>
        <w:spacing w:after="176" w:line="269" w:lineRule="exact"/>
        <w:ind w:left="426" w:right="382" w:firstLine="0"/>
        <w:jc w:val="both"/>
        <w:rPr>
          <w:color w:val="000000"/>
        </w:rPr>
      </w:pPr>
      <w:r>
        <w:rPr>
          <w:color w:val="000000"/>
        </w:rPr>
        <w:t>9</w:t>
      </w:r>
      <w:r w:rsidRPr="001673F9">
        <w:rPr>
          <w:color w:val="000000"/>
        </w:rPr>
        <w:t xml:space="preserve">.1.7 The </w:t>
      </w:r>
      <w:r>
        <w:rPr>
          <w:color w:val="000000"/>
        </w:rPr>
        <w:t>Consultant</w:t>
      </w:r>
      <w:r w:rsidRPr="001673F9">
        <w:rPr>
          <w:color w:val="000000"/>
        </w:rPr>
        <w:t xml:space="preserve"> shall supply copies of the Documents to the </w:t>
      </w:r>
      <w:r>
        <w:rPr>
          <w:color w:val="000000"/>
        </w:rPr>
        <w:t>Client</w:t>
      </w:r>
      <w:r w:rsidRPr="001673F9">
        <w:rPr>
          <w:color w:val="000000"/>
        </w:rPr>
        <w:t xml:space="preserve"> and to the </w:t>
      </w:r>
      <w:r>
        <w:rPr>
          <w:color w:val="000000"/>
        </w:rPr>
        <w:t>Client</w:t>
      </w:r>
      <w:r w:rsidRPr="001673F9">
        <w:rPr>
          <w:color w:val="000000"/>
        </w:rPr>
        <w:t xml:space="preserve">'s other </w:t>
      </w:r>
      <w:r>
        <w:rPr>
          <w:color w:val="000000"/>
        </w:rPr>
        <w:t>Consultant</w:t>
      </w:r>
      <w:r w:rsidRPr="001673F9">
        <w:rPr>
          <w:color w:val="000000"/>
        </w:rPr>
        <w:t xml:space="preserve">s and consultants for no additional fee to the extent necessary to enable them to discharge their respective functions in relation to this Contract or related </w:t>
      </w:r>
      <w:r w:rsidR="00AC3F01">
        <w:rPr>
          <w:color w:val="000000"/>
        </w:rPr>
        <w:t>Services</w:t>
      </w:r>
      <w:r w:rsidRPr="001673F9">
        <w:rPr>
          <w:color w:val="000000"/>
        </w:rPr>
        <w:t>.</w:t>
      </w:r>
    </w:p>
    <w:p w:rsidR="00BB5377" w:rsidRDefault="00BB5377" w:rsidP="00BB5377">
      <w:pPr>
        <w:pStyle w:val="Style10"/>
        <w:shd w:val="clear" w:color="auto" w:fill="auto"/>
        <w:spacing w:after="176" w:line="269" w:lineRule="exact"/>
        <w:ind w:left="426" w:right="382" w:firstLine="0"/>
        <w:jc w:val="both"/>
      </w:pPr>
      <w:r>
        <w:rPr>
          <w:color w:val="000000"/>
        </w:rPr>
        <w:t>9.1.8 After the termination or conclusion of the Consultant's employment hereunder, the Consultant shall supply the Client with copies and/or computer discs of such of the Documents as the Client or Architect/Contract Administrator may from time to time request and the Client shall pay the Consultant's reasonable costs for producing such copies or discs.</w:t>
      </w:r>
    </w:p>
    <w:p w:rsidR="00BB5377" w:rsidRDefault="00BB5377" w:rsidP="00BB5377">
      <w:pPr>
        <w:pStyle w:val="Style10"/>
        <w:shd w:val="clear" w:color="auto" w:fill="auto"/>
        <w:spacing w:after="779" w:line="274" w:lineRule="exact"/>
        <w:ind w:left="426" w:right="382" w:firstLine="0"/>
        <w:rPr>
          <w:color w:val="000000"/>
        </w:rPr>
      </w:pPr>
      <w:r>
        <w:rPr>
          <w:color w:val="000000"/>
        </w:rPr>
        <w:t xml:space="preserve">9.1.9 In carrying out the </w:t>
      </w:r>
      <w:r w:rsidR="00AC3F01">
        <w:rPr>
          <w:color w:val="000000"/>
        </w:rPr>
        <w:t>Services</w:t>
      </w:r>
      <w:r>
        <w:rPr>
          <w:color w:val="000000"/>
        </w:rPr>
        <w:t xml:space="preserve"> the Consultant shall not infringe any Intellectual Property Rights of any third party. The Consultant shall indemnify the Client against claims, proceedings, compensation and costs arising from an infringement or alleged infringement of the Intellectual Property Rights of any third party.</w:t>
      </w:r>
    </w:p>
    <w:p w:rsidR="00182697" w:rsidRDefault="00182697" w:rsidP="00182697">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Confidentiality and Information Sharing</w:t>
      </w:r>
    </w:p>
    <w:p w:rsidR="00182697" w:rsidRPr="00182697" w:rsidRDefault="00182697" w:rsidP="00182697">
      <w:pPr>
        <w:pStyle w:val="Style40"/>
        <w:keepNext/>
        <w:keepLines/>
        <w:shd w:val="clear" w:color="auto" w:fill="auto"/>
        <w:spacing w:before="0" w:after="199" w:line="200" w:lineRule="exact"/>
        <w:ind w:left="426" w:right="382"/>
      </w:pPr>
      <w:r w:rsidRPr="00182697">
        <w:rPr>
          <w:rStyle w:val="CharStyle50"/>
          <w:bCs/>
          <w:color w:val="000000"/>
        </w:rPr>
        <w:t>Delete clause 9.2 and insert the following:</w:t>
      </w:r>
    </w:p>
    <w:p w:rsidR="00182697" w:rsidRDefault="00182697" w:rsidP="00182697">
      <w:pPr>
        <w:pStyle w:val="Style10"/>
        <w:numPr>
          <w:ilvl w:val="2"/>
          <w:numId w:val="42"/>
        </w:numPr>
        <w:shd w:val="clear" w:color="auto" w:fill="auto"/>
        <w:tabs>
          <w:tab w:val="left" w:pos="702"/>
        </w:tabs>
        <w:spacing w:after="180" w:line="274" w:lineRule="exact"/>
        <w:ind w:right="382"/>
        <w:jc w:val="both"/>
      </w:pPr>
      <w:r>
        <w:rPr>
          <w:color w:val="000000"/>
        </w:rPr>
        <w:t>Except to the extent set out in this clause or where disclosure is expressly permitted elsewhere in this contract, each party shall:</w:t>
      </w:r>
    </w:p>
    <w:p w:rsidR="00182697" w:rsidRDefault="00182697" w:rsidP="00182697">
      <w:pPr>
        <w:pStyle w:val="Style10"/>
        <w:shd w:val="clear" w:color="auto" w:fill="auto"/>
        <w:tabs>
          <w:tab w:val="left" w:pos="870"/>
        </w:tabs>
        <w:spacing w:after="180" w:line="274" w:lineRule="exact"/>
        <w:ind w:left="720" w:right="382" w:firstLine="0"/>
      </w:pPr>
      <w:r>
        <w:rPr>
          <w:color w:val="000000"/>
        </w:rPr>
        <w:t>9.2.1.1treat the other party's Confidential Information as confidential and safeguard it accordingly; and</w:t>
      </w:r>
    </w:p>
    <w:p w:rsidR="00182697" w:rsidRDefault="00672E5B" w:rsidP="00672E5B">
      <w:pPr>
        <w:pStyle w:val="Style10"/>
        <w:shd w:val="clear" w:color="auto" w:fill="auto"/>
        <w:tabs>
          <w:tab w:val="left" w:pos="879"/>
        </w:tabs>
        <w:spacing w:after="180" w:line="274" w:lineRule="exact"/>
        <w:ind w:left="720" w:right="382" w:hanging="720"/>
        <w:jc w:val="both"/>
      </w:pPr>
      <w:r>
        <w:rPr>
          <w:color w:val="000000"/>
        </w:rPr>
        <w:tab/>
      </w:r>
      <w:r w:rsidR="00CD75D3">
        <w:rPr>
          <w:color w:val="000000"/>
        </w:rPr>
        <w:t>9.2.</w:t>
      </w:r>
      <w:r>
        <w:rPr>
          <w:color w:val="000000"/>
        </w:rPr>
        <w:t>1.</w:t>
      </w:r>
      <w:r w:rsidR="00CD75D3">
        <w:rPr>
          <w:color w:val="000000"/>
        </w:rPr>
        <w:t>2</w:t>
      </w:r>
      <w:r w:rsidR="00CD75D3">
        <w:rPr>
          <w:color w:val="000000"/>
        </w:rPr>
        <w:tab/>
      </w:r>
      <w:r w:rsidR="00182697">
        <w:rPr>
          <w:color w:val="000000"/>
        </w:rPr>
        <w:t>not disclose the other party's Confidential Information to any other person without prior written consent.</w:t>
      </w:r>
    </w:p>
    <w:p w:rsidR="00182697" w:rsidRDefault="00182697" w:rsidP="00672E5B">
      <w:pPr>
        <w:pStyle w:val="Style10"/>
        <w:numPr>
          <w:ilvl w:val="3"/>
          <w:numId w:val="43"/>
        </w:numPr>
        <w:shd w:val="clear" w:color="auto" w:fill="auto"/>
        <w:tabs>
          <w:tab w:val="left" w:pos="884"/>
        </w:tabs>
        <w:spacing w:after="180" w:line="274" w:lineRule="exact"/>
        <w:ind w:right="382"/>
        <w:jc w:val="both"/>
      </w:pPr>
      <w:r>
        <w:rPr>
          <w:color w:val="000000"/>
        </w:rPr>
        <w:t>immediately notify the other Party if it suspects unauthorised access, copying, use or disclosure of the Confidential Information</w:t>
      </w:r>
    </w:p>
    <w:p w:rsidR="00182697" w:rsidRDefault="00182697" w:rsidP="00672E5B">
      <w:pPr>
        <w:pStyle w:val="Style10"/>
        <w:numPr>
          <w:ilvl w:val="3"/>
          <w:numId w:val="43"/>
        </w:numPr>
        <w:shd w:val="clear" w:color="auto" w:fill="auto"/>
        <w:tabs>
          <w:tab w:val="left" w:pos="889"/>
        </w:tabs>
        <w:spacing w:after="239" w:line="274" w:lineRule="exact"/>
        <w:ind w:right="382"/>
        <w:jc w:val="both"/>
      </w:pPr>
      <w:r>
        <w:rPr>
          <w:color w:val="000000"/>
        </w:rPr>
        <w:t>notify the Serious Fraud Office where the Recipient Party has reasonable grounds to believe that the other Party is involved in activity that may be a criminal offence under the Bribery Act 2010</w:t>
      </w:r>
    </w:p>
    <w:p w:rsidR="00182697" w:rsidRDefault="00182697" w:rsidP="00672E5B">
      <w:pPr>
        <w:pStyle w:val="Style10"/>
        <w:numPr>
          <w:ilvl w:val="2"/>
          <w:numId w:val="43"/>
        </w:numPr>
        <w:shd w:val="clear" w:color="auto" w:fill="auto"/>
        <w:tabs>
          <w:tab w:val="left" w:pos="673"/>
        </w:tabs>
        <w:spacing w:after="199" w:line="200" w:lineRule="exact"/>
        <w:ind w:right="382"/>
        <w:jc w:val="both"/>
      </w:pPr>
      <w:r>
        <w:rPr>
          <w:color w:val="000000"/>
        </w:rPr>
        <w:t>The clause above shall not apply to the extent that:</w:t>
      </w:r>
    </w:p>
    <w:p w:rsidR="00182697" w:rsidRDefault="00672E5B" w:rsidP="00182697">
      <w:pPr>
        <w:pStyle w:val="Style10"/>
        <w:shd w:val="clear" w:color="auto" w:fill="auto"/>
        <w:spacing w:line="274" w:lineRule="exact"/>
        <w:ind w:left="426" w:right="382" w:firstLine="0"/>
        <w:rPr>
          <w:color w:val="000000"/>
        </w:rPr>
      </w:pPr>
      <w:r>
        <w:rPr>
          <w:color w:val="000000"/>
        </w:rPr>
        <w:t>9</w:t>
      </w:r>
      <w:r w:rsidR="00182697">
        <w:rPr>
          <w:color w:val="000000"/>
        </w:rPr>
        <w:t>.</w:t>
      </w:r>
      <w:r>
        <w:rPr>
          <w:color w:val="000000"/>
        </w:rPr>
        <w:t>2</w:t>
      </w:r>
      <w:r w:rsidR="00182697">
        <w:rPr>
          <w:color w:val="000000"/>
        </w:rPr>
        <w:t>.2.1 such disclosure is a requirement of the law of the contract placed upon the party making the disclosure, including any requirements for disclosure under the FOIA or the Environmental Information Regulations pursuant to clause 1.10 (Freedom of Information);</w:t>
      </w:r>
    </w:p>
    <w:p w:rsidR="00182697" w:rsidRDefault="00182697" w:rsidP="00182697">
      <w:pPr>
        <w:widowControl/>
        <w:rPr>
          <w:rFonts w:ascii="Arial" w:hAnsi="Arial" w:cs="Arial"/>
          <w:sz w:val="20"/>
          <w:szCs w:val="20"/>
        </w:rPr>
      </w:pPr>
      <w:r>
        <w:br w:type="page"/>
      </w:r>
    </w:p>
    <w:p w:rsidR="00182697" w:rsidRDefault="00672E5B" w:rsidP="00672E5B">
      <w:pPr>
        <w:pStyle w:val="Style10"/>
        <w:shd w:val="clear" w:color="auto" w:fill="auto"/>
        <w:tabs>
          <w:tab w:val="left" w:pos="879"/>
        </w:tabs>
        <w:spacing w:after="239" w:line="274" w:lineRule="exact"/>
        <w:ind w:left="426" w:right="382" w:firstLine="0"/>
      </w:pPr>
      <w:r>
        <w:rPr>
          <w:color w:val="000000"/>
        </w:rPr>
        <w:t>9.2.2.2</w:t>
      </w:r>
      <w:r>
        <w:rPr>
          <w:color w:val="000000"/>
        </w:rPr>
        <w:tab/>
      </w:r>
      <w:r w:rsidR="00182697">
        <w:rPr>
          <w:color w:val="000000"/>
        </w:rPr>
        <w:t>such information was in the possession of the party making the disclosure without obligation of confidentiality prior to its disclosure by the information owner;</w:t>
      </w:r>
    </w:p>
    <w:p w:rsidR="00182697" w:rsidRDefault="00672E5B" w:rsidP="00672E5B">
      <w:pPr>
        <w:pStyle w:val="Style10"/>
        <w:shd w:val="clear" w:color="auto" w:fill="auto"/>
        <w:tabs>
          <w:tab w:val="left" w:pos="865"/>
        </w:tabs>
        <w:spacing w:after="199" w:line="200" w:lineRule="exact"/>
        <w:ind w:left="426" w:right="382" w:firstLine="0"/>
      </w:pPr>
      <w:r>
        <w:rPr>
          <w:color w:val="000000"/>
        </w:rPr>
        <w:t>9.2.2.3</w:t>
      </w:r>
      <w:r>
        <w:rPr>
          <w:color w:val="000000"/>
        </w:rPr>
        <w:tab/>
      </w:r>
      <w:r w:rsidR="00182697">
        <w:rPr>
          <w:color w:val="000000"/>
        </w:rPr>
        <w:t>such information was obtained from a third party without obligation of confidentiality;</w:t>
      </w:r>
    </w:p>
    <w:p w:rsidR="00182697" w:rsidRDefault="00672E5B" w:rsidP="00672E5B">
      <w:pPr>
        <w:pStyle w:val="Style10"/>
        <w:shd w:val="clear" w:color="auto" w:fill="auto"/>
        <w:tabs>
          <w:tab w:val="left" w:pos="879"/>
        </w:tabs>
        <w:spacing w:after="180" w:line="274" w:lineRule="exact"/>
        <w:ind w:left="426" w:right="382" w:firstLine="0"/>
      </w:pPr>
      <w:r>
        <w:rPr>
          <w:color w:val="000000"/>
        </w:rPr>
        <w:t>9.2.2.4</w:t>
      </w:r>
      <w:r>
        <w:rPr>
          <w:color w:val="000000"/>
        </w:rPr>
        <w:tab/>
      </w:r>
      <w:r w:rsidR="00182697">
        <w:rPr>
          <w:color w:val="000000"/>
        </w:rPr>
        <w:t>such information was already in the public domain at the time of disclosure otherwise than by a breach of this Contract; or</w:t>
      </w:r>
    </w:p>
    <w:p w:rsidR="00182697" w:rsidRDefault="00672E5B" w:rsidP="00672E5B">
      <w:pPr>
        <w:pStyle w:val="Style10"/>
        <w:shd w:val="clear" w:color="auto" w:fill="auto"/>
        <w:tabs>
          <w:tab w:val="left" w:pos="874"/>
        </w:tabs>
        <w:spacing w:after="180" w:line="274" w:lineRule="exact"/>
        <w:ind w:left="426" w:right="382" w:firstLine="0"/>
      </w:pPr>
      <w:r>
        <w:rPr>
          <w:color w:val="000000"/>
        </w:rPr>
        <w:t>9.2.2.5</w:t>
      </w:r>
      <w:r>
        <w:rPr>
          <w:color w:val="000000"/>
        </w:rPr>
        <w:tab/>
      </w:r>
      <w:r w:rsidR="00182697">
        <w:rPr>
          <w:color w:val="000000"/>
        </w:rPr>
        <w:t>it is independently developed without access to the other party's Confidential Information.</w:t>
      </w:r>
    </w:p>
    <w:p w:rsidR="00182697" w:rsidRDefault="00182697" w:rsidP="00672E5B">
      <w:pPr>
        <w:pStyle w:val="Style10"/>
        <w:numPr>
          <w:ilvl w:val="2"/>
          <w:numId w:val="43"/>
        </w:numPr>
        <w:shd w:val="clear" w:color="auto" w:fill="auto"/>
        <w:tabs>
          <w:tab w:val="left" w:pos="692"/>
        </w:tabs>
        <w:spacing w:after="180" w:line="274" w:lineRule="exact"/>
        <w:ind w:right="382"/>
      </w:pPr>
      <w:r>
        <w:rPr>
          <w:color w:val="000000"/>
        </w:rPr>
        <w:t>The Consultant may only disclose the Client's Confidential Information to Consultant's Persons who are directly involved in the provision of the service and who need to know the information, and shall ensure that such Consultant's Persons are aware of and shall comply with these obligations as to confidentiality.</w:t>
      </w:r>
    </w:p>
    <w:p w:rsidR="00182697" w:rsidRDefault="00182697" w:rsidP="00672E5B">
      <w:pPr>
        <w:pStyle w:val="Style10"/>
        <w:numPr>
          <w:ilvl w:val="2"/>
          <w:numId w:val="43"/>
        </w:numPr>
        <w:shd w:val="clear" w:color="auto" w:fill="auto"/>
        <w:tabs>
          <w:tab w:val="left" w:pos="692"/>
        </w:tabs>
        <w:spacing w:after="184" w:line="274" w:lineRule="exact"/>
        <w:ind w:right="382"/>
        <w:jc w:val="both"/>
      </w:pPr>
      <w:r>
        <w:rPr>
          <w:color w:val="000000"/>
        </w:rPr>
        <w:t>The Consultant shall not, and shall procure that the Consultant's Persons do not, use any of the Client's Confidential Information received otherwise than for the purposes of this contract.</w:t>
      </w:r>
    </w:p>
    <w:p w:rsidR="00182697" w:rsidRDefault="00182697" w:rsidP="00672E5B">
      <w:pPr>
        <w:pStyle w:val="Style10"/>
        <w:numPr>
          <w:ilvl w:val="2"/>
          <w:numId w:val="43"/>
        </w:numPr>
        <w:shd w:val="clear" w:color="auto" w:fill="auto"/>
        <w:tabs>
          <w:tab w:val="left" w:pos="697"/>
        </w:tabs>
        <w:spacing w:after="180" w:line="269" w:lineRule="exact"/>
        <w:ind w:right="382"/>
      </w:pPr>
      <w:r>
        <w:rPr>
          <w:color w:val="000000"/>
        </w:rPr>
        <w:t>The Consultant may only disclose the Client's Confidential Information to Consultant's Persons who need to know the information, and shall ensure that such Consultant's Persons are aware of, acknowledge the importance of, and comply with these obligations as to confidentiality. In the event that any default, act or omission of any Consultant's Persons causes or contributes (or could cause or contribute) to the Consultant breaching its obligations as to confidentiality under or in connection with this contract, the Consultant shall take such action as may be appropriate in the circumstances, including the use of disciplinary procedures in serious cases. To the fullest extent permitted by its own obligations of confidentiality to any Consultant Personnel, the Consultant shall provide such evidence to the Client as the Client may reasonably require (though not so as to risk compromising or prejudicing the case) to demonstrate that the Consultant is taking appropriate steps to comply with this clause, including copies of any written communications to and/or from Consultant's Persons, and any minutes of meetings and any other records which provide an audit trail of any discussions or exchanges with Consultant's Persons in connection with obligations as to confidentiality.</w:t>
      </w:r>
    </w:p>
    <w:p w:rsidR="00182697" w:rsidRDefault="00182697" w:rsidP="00672E5B">
      <w:pPr>
        <w:pStyle w:val="Style10"/>
        <w:numPr>
          <w:ilvl w:val="2"/>
          <w:numId w:val="43"/>
        </w:numPr>
        <w:shd w:val="clear" w:color="auto" w:fill="auto"/>
        <w:tabs>
          <w:tab w:val="left" w:pos="682"/>
        </w:tabs>
        <w:spacing w:after="176" w:line="269" w:lineRule="exact"/>
        <w:ind w:right="382"/>
      </w:pPr>
      <w:r>
        <w:rPr>
          <w:color w:val="000000"/>
        </w:rPr>
        <w:t>At the written request of the Client, the Consultant shall procure that those members of the Consultant's Persons identified in the Client's notice signs a confidentiality undertaking prior to commencing any work in accordance with this Contract.</w:t>
      </w:r>
    </w:p>
    <w:p w:rsidR="00182697" w:rsidRDefault="00182697" w:rsidP="00672E5B">
      <w:pPr>
        <w:pStyle w:val="Style10"/>
        <w:numPr>
          <w:ilvl w:val="2"/>
          <w:numId w:val="43"/>
        </w:numPr>
        <w:shd w:val="clear" w:color="auto" w:fill="auto"/>
        <w:tabs>
          <w:tab w:val="left" w:pos="706"/>
        </w:tabs>
        <w:spacing w:after="180" w:line="274" w:lineRule="exact"/>
        <w:ind w:right="382"/>
      </w:pPr>
      <w:r>
        <w:rPr>
          <w:color w:val="000000"/>
        </w:rPr>
        <w:t>Nothing in this Contract shall prevent the Client from disclosing the Consultant's Confidential Information:</w:t>
      </w:r>
    </w:p>
    <w:p w:rsidR="00182697" w:rsidRDefault="00672E5B" w:rsidP="00672E5B">
      <w:pPr>
        <w:pStyle w:val="Style10"/>
        <w:shd w:val="clear" w:color="auto" w:fill="auto"/>
        <w:spacing w:line="274" w:lineRule="exact"/>
        <w:ind w:left="1004" w:right="382" w:firstLine="0"/>
        <w:rPr>
          <w:color w:val="000000"/>
        </w:rPr>
      </w:pPr>
      <w:r>
        <w:rPr>
          <w:color w:val="000000"/>
        </w:rPr>
        <w:t>9.2</w:t>
      </w:r>
      <w:r w:rsidR="00182697">
        <w:rPr>
          <w:color w:val="000000"/>
        </w:rPr>
        <w:t>.7.1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rsidR="00182697" w:rsidRDefault="00182697" w:rsidP="00182697">
      <w:pPr>
        <w:widowControl/>
        <w:rPr>
          <w:rFonts w:ascii="Arial" w:hAnsi="Arial" w:cs="Arial"/>
          <w:sz w:val="20"/>
          <w:szCs w:val="20"/>
        </w:rPr>
      </w:pPr>
      <w:r>
        <w:br w:type="page"/>
      </w:r>
    </w:p>
    <w:p w:rsidR="00182697" w:rsidRDefault="00182697" w:rsidP="00182697">
      <w:pPr>
        <w:pStyle w:val="Style10"/>
        <w:shd w:val="clear" w:color="auto" w:fill="auto"/>
        <w:spacing w:line="274" w:lineRule="exact"/>
        <w:ind w:left="426" w:right="382" w:firstLine="0"/>
        <w:rPr>
          <w:color w:val="000000"/>
        </w:rPr>
      </w:pPr>
    </w:p>
    <w:p w:rsidR="00182697" w:rsidRDefault="00672E5B" w:rsidP="00672E5B">
      <w:pPr>
        <w:pStyle w:val="Style10"/>
        <w:shd w:val="clear" w:color="auto" w:fill="auto"/>
        <w:tabs>
          <w:tab w:val="left" w:pos="855"/>
        </w:tabs>
        <w:spacing w:after="204" w:line="288" w:lineRule="auto"/>
        <w:ind w:left="720" w:right="380" w:firstLine="0"/>
      </w:pPr>
      <w:r>
        <w:rPr>
          <w:color w:val="000000"/>
        </w:rPr>
        <w:tab/>
        <w:t>9.2.7.2</w:t>
      </w:r>
      <w:r w:rsidR="00182697">
        <w:rPr>
          <w:color w:val="000000"/>
        </w:rPr>
        <w:t>to a professional adviser, consultant, Consultant, supplier or other person engaged by the Client or any Crown Body (including any benchmarking organisation) for any purpose connected with this Contract, or any person conducting an Office of Government Commerce gateway review;</w:t>
      </w:r>
    </w:p>
    <w:p w:rsidR="00182697" w:rsidRDefault="00182697" w:rsidP="00672E5B">
      <w:pPr>
        <w:pStyle w:val="Style10"/>
        <w:numPr>
          <w:ilvl w:val="3"/>
          <w:numId w:val="43"/>
        </w:numPr>
        <w:shd w:val="clear" w:color="auto" w:fill="auto"/>
        <w:tabs>
          <w:tab w:val="left" w:pos="855"/>
        </w:tabs>
        <w:spacing w:after="204" w:line="200" w:lineRule="exact"/>
        <w:ind w:right="382"/>
      </w:pPr>
      <w:r>
        <w:rPr>
          <w:color w:val="000000"/>
        </w:rPr>
        <w:t>for the purpose of the examination and certification of the Client's accounts;</w:t>
      </w:r>
    </w:p>
    <w:p w:rsidR="00182697" w:rsidRDefault="00672E5B" w:rsidP="00672E5B">
      <w:pPr>
        <w:pStyle w:val="Style10"/>
        <w:shd w:val="clear" w:color="auto" w:fill="auto"/>
        <w:tabs>
          <w:tab w:val="left" w:pos="870"/>
        </w:tabs>
        <w:spacing w:after="239" w:line="274" w:lineRule="exact"/>
        <w:ind w:left="620" w:right="382" w:firstLine="0"/>
      </w:pPr>
      <w:r>
        <w:rPr>
          <w:color w:val="000000"/>
        </w:rPr>
        <w:t xml:space="preserve">9.2.7.4 </w:t>
      </w:r>
      <w:r w:rsidR="00182697">
        <w:rPr>
          <w:color w:val="000000"/>
        </w:rPr>
        <w:t>for any examination pursuant to Section 6(1) of the National Audit Act 1983 of the economy, efficiency and effectiveness with which the Client has used its resources;</w:t>
      </w:r>
    </w:p>
    <w:p w:rsidR="00182697" w:rsidRDefault="00182697" w:rsidP="00672E5B">
      <w:pPr>
        <w:pStyle w:val="Style10"/>
        <w:numPr>
          <w:ilvl w:val="3"/>
          <w:numId w:val="44"/>
        </w:numPr>
        <w:shd w:val="clear" w:color="auto" w:fill="auto"/>
        <w:tabs>
          <w:tab w:val="left" w:pos="860"/>
        </w:tabs>
        <w:spacing w:after="199" w:line="200" w:lineRule="exact"/>
        <w:ind w:right="382"/>
      </w:pPr>
      <w:r>
        <w:rPr>
          <w:color w:val="000000"/>
        </w:rPr>
        <w:t>for the purpose of the exercise of its rights under this Contract; or</w:t>
      </w:r>
    </w:p>
    <w:p w:rsidR="00182697" w:rsidRDefault="00182697" w:rsidP="00672E5B">
      <w:pPr>
        <w:pStyle w:val="Style10"/>
        <w:numPr>
          <w:ilvl w:val="3"/>
          <w:numId w:val="44"/>
        </w:numPr>
        <w:shd w:val="clear" w:color="auto" w:fill="auto"/>
        <w:tabs>
          <w:tab w:val="left" w:pos="870"/>
        </w:tabs>
        <w:spacing w:after="180" w:line="274" w:lineRule="exact"/>
        <w:ind w:right="382"/>
      </w:pPr>
      <w:r>
        <w:rPr>
          <w:color w:val="000000"/>
        </w:rPr>
        <w:t>to a proposed successor body of the Client in connection with any assignment, novation or disposal of any of its rights, obligations or liabilities under this Contract,</w:t>
      </w:r>
    </w:p>
    <w:p w:rsidR="00182697" w:rsidRDefault="00182697" w:rsidP="00182697">
      <w:pPr>
        <w:pStyle w:val="Style10"/>
        <w:shd w:val="clear" w:color="auto" w:fill="auto"/>
        <w:spacing w:after="184" w:line="274" w:lineRule="exact"/>
        <w:ind w:left="426" w:right="382" w:firstLine="0"/>
      </w:pPr>
      <w:r>
        <w:rPr>
          <w:color w:val="000000"/>
        </w:rPr>
        <w:t xml:space="preserve">and for the purposes of the foregoing, disclosure of the Consultant's Confidential Information shall be on a confidential basis and subject to a confidentiality agreement or arrangement containing terms no less stringent than those placed on the Client under this clause </w:t>
      </w:r>
      <w:r w:rsidR="00672E5B">
        <w:rPr>
          <w:color w:val="000000"/>
        </w:rPr>
        <w:t>9.2</w:t>
      </w:r>
      <w:r>
        <w:rPr>
          <w:color w:val="000000"/>
        </w:rPr>
        <w:t>.</w:t>
      </w:r>
    </w:p>
    <w:p w:rsidR="00182697" w:rsidRDefault="00182697" w:rsidP="00672E5B">
      <w:pPr>
        <w:pStyle w:val="Style10"/>
        <w:numPr>
          <w:ilvl w:val="2"/>
          <w:numId w:val="44"/>
        </w:numPr>
        <w:shd w:val="clear" w:color="auto" w:fill="auto"/>
        <w:tabs>
          <w:tab w:val="left" w:pos="687"/>
        </w:tabs>
        <w:spacing w:after="176" w:line="269" w:lineRule="exact"/>
        <w:ind w:right="382"/>
      </w:pPr>
      <w:r>
        <w:rPr>
          <w:color w:val="000000"/>
        </w:rPr>
        <w:t xml:space="preserve">The Client shall use all reasonable endeavours to ensure that any government department, Contracting Body, employee, third party or </w:t>
      </w:r>
      <w:r w:rsidR="00AC3F01">
        <w:rPr>
          <w:color w:val="000000"/>
        </w:rPr>
        <w:t>sub-contractor</w:t>
      </w:r>
      <w:r>
        <w:rPr>
          <w:color w:val="000000"/>
        </w:rPr>
        <w:t xml:space="preserve"> to whom the Consultant's Confidential Information is disclosed pursuant to the above clause is made aware of the Client's obligations of confidentiality.</w:t>
      </w:r>
    </w:p>
    <w:p w:rsidR="00182697" w:rsidRDefault="00672E5B" w:rsidP="00672E5B">
      <w:pPr>
        <w:pStyle w:val="Style10"/>
        <w:numPr>
          <w:ilvl w:val="2"/>
          <w:numId w:val="44"/>
        </w:numPr>
        <w:shd w:val="clear" w:color="auto" w:fill="auto"/>
        <w:tabs>
          <w:tab w:val="left" w:pos="716"/>
        </w:tabs>
        <w:spacing w:after="239" w:line="274" w:lineRule="exact"/>
        <w:ind w:right="382"/>
      </w:pPr>
      <w:r>
        <w:rPr>
          <w:color w:val="000000"/>
        </w:rPr>
        <w:t>Nothi</w:t>
      </w:r>
      <w:r w:rsidR="00182697">
        <w:rPr>
          <w:color w:val="000000"/>
        </w:rPr>
        <w:t>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182697" w:rsidRDefault="00182697" w:rsidP="00672E5B">
      <w:pPr>
        <w:pStyle w:val="Style10"/>
        <w:numPr>
          <w:ilvl w:val="2"/>
          <w:numId w:val="44"/>
        </w:numPr>
        <w:shd w:val="clear" w:color="auto" w:fill="auto"/>
        <w:tabs>
          <w:tab w:val="left" w:pos="798"/>
        </w:tabs>
        <w:spacing w:after="204" w:line="200" w:lineRule="exact"/>
        <w:ind w:right="382"/>
      </w:pPr>
      <w:r>
        <w:rPr>
          <w:color w:val="000000"/>
        </w:rPr>
        <w:t>The Client may disclose the Confidential Information of the Consultant:</w:t>
      </w:r>
    </w:p>
    <w:p w:rsidR="00182697" w:rsidRDefault="00672E5B" w:rsidP="00672E5B">
      <w:pPr>
        <w:pStyle w:val="Style10"/>
        <w:numPr>
          <w:ilvl w:val="3"/>
          <w:numId w:val="45"/>
        </w:numPr>
        <w:shd w:val="clear" w:color="auto" w:fill="auto"/>
        <w:tabs>
          <w:tab w:val="left" w:pos="990"/>
        </w:tabs>
        <w:spacing w:line="274" w:lineRule="exact"/>
        <w:ind w:right="382"/>
      </w:pPr>
      <w:r>
        <w:rPr>
          <w:color w:val="000000"/>
        </w:rPr>
        <w:t xml:space="preserve"> t</w:t>
      </w:r>
      <w:r w:rsidR="00182697">
        <w:rPr>
          <w:color w:val="000000"/>
        </w:rPr>
        <w:t>o Parliament and Parliamentary Committees or if required by any Parliamentary reporting requirement;</w:t>
      </w:r>
    </w:p>
    <w:p w:rsidR="00182697" w:rsidRDefault="00672E5B" w:rsidP="00672E5B">
      <w:pPr>
        <w:pStyle w:val="Style10"/>
        <w:numPr>
          <w:ilvl w:val="3"/>
          <w:numId w:val="45"/>
        </w:numPr>
        <w:shd w:val="clear" w:color="auto" w:fill="auto"/>
        <w:tabs>
          <w:tab w:val="left" w:pos="994"/>
        </w:tabs>
        <w:spacing w:after="779" w:line="274" w:lineRule="exact"/>
        <w:ind w:right="382"/>
      </w:pPr>
      <w:r>
        <w:rPr>
          <w:color w:val="000000"/>
        </w:rPr>
        <w:t xml:space="preserve"> </w:t>
      </w:r>
      <w:r w:rsidR="00182697">
        <w:rPr>
          <w:color w:val="000000"/>
        </w:rPr>
        <w:t>to the extent that the Client (acting reasonably) deems disclosure necessary or appropriate in the course of carrying out its public functions;</w:t>
      </w:r>
    </w:p>
    <w:p w:rsidR="009D5D7B" w:rsidRDefault="00E30E77" w:rsidP="00366ECE">
      <w:pPr>
        <w:widowControl/>
        <w:jc w:val="center"/>
        <w:rPr>
          <w:rFonts w:ascii="Arial" w:hAnsi="Arial" w:cs="Arial"/>
          <w:b/>
          <w:bCs/>
          <w:color w:val="auto"/>
          <w:sz w:val="22"/>
          <w:szCs w:val="22"/>
        </w:rPr>
      </w:pPr>
      <w:r>
        <w:br w:type="page"/>
      </w:r>
      <w:r w:rsidR="009D5D7B">
        <w:rPr>
          <w:rFonts w:ascii="Arial" w:hAnsi="Arial" w:cs="Arial"/>
          <w:b/>
          <w:bCs/>
          <w:color w:val="auto"/>
          <w:sz w:val="22"/>
          <w:szCs w:val="22"/>
        </w:rPr>
        <w:t xml:space="preserve">SCHEDULE </w:t>
      </w:r>
      <w:r w:rsidR="001A134A" w:rsidRPr="001A134A">
        <w:rPr>
          <w:rFonts w:ascii="Arial" w:hAnsi="Arial" w:cs="Arial"/>
          <w:b/>
          <w:bCs/>
          <w:color w:val="auto"/>
          <w:sz w:val="22"/>
          <w:szCs w:val="22"/>
        </w:rPr>
        <w:t>[Guidance: insert schedule ref here]</w:t>
      </w:r>
      <w:r w:rsidR="009D5D7B">
        <w:rPr>
          <w:rFonts w:ascii="Arial" w:hAnsi="Arial" w:cs="Arial"/>
          <w:b/>
          <w:bCs/>
          <w:color w:val="auto"/>
          <w:sz w:val="22"/>
          <w:szCs w:val="22"/>
        </w:rPr>
        <w:t xml:space="preserve"> FINANCIAL DISTRESS</w:t>
      </w:r>
    </w:p>
    <w:p w:rsidR="009D5D7B" w:rsidRDefault="009D5D7B" w:rsidP="009D5D7B">
      <w:pPr>
        <w:widowControl/>
        <w:autoSpaceDE w:val="0"/>
        <w:autoSpaceDN w:val="0"/>
        <w:adjustRightInd w:val="0"/>
        <w:spacing w:before="23"/>
        <w:rPr>
          <w:rFonts w:ascii="Arial" w:hAnsi="Arial" w:cs="Arial"/>
          <w:b/>
          <w:bCs/>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1. Definitions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1.1. In this Schedule </w:t>
      </w:r>
      <w:r w:rsidR="001A134A">
        <w:rPr>
          <w:rFonts w:ascii="Arial" w:hAnsi="Arial" w:cs="Arial"/>
          <w:color w:val="auto"/>
          <w:sz w:val="22"/>
          <w:szCs w:val="22"/>
        </w:rPr>
        <w:t>[ ]</w:t>
      </w:r>
      <w:r>
        <w:rPr>
          <w:rFonts w:ascii="Arial" w:hAnsi="Arial" w:cs="Arial"/>
          <w:color w:val="auto"/>
          <w:sz w:val="22"/>
          <w:szCs w:val="22"/>
        </w:rPr>
        <w:t xml:space="preserve"> the following definitions apply: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means the minimum credit rating level for the Consultant as set out in Annex 1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“Financial Distress Event” means the occurrence or one or more of the events listed in this Schedule </w:t>
      </w:r>
      <w:r w:rsidR="001A134A">
        <w:rPr>
          <w:rFonts w:ascii="Arial" w:hAnsi="Arial" w:cs="Arial"/>
          <w:color w:val="auto"/>
          <w:sz w:val="22"/>
          <w:szCs w:val="22"/>
        </w:rPr>
        <w:t>[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"Financial Distress Service Continuity Plan" means a plan setting out how the Consultant will ensure the continued performance in accordance with this contract in the event that a Financial Distress Event occurs;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"Rating Agency" means the rating agency means Dun &amp; Bradstreet.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2. Credit rating and duty to notify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2.1. The Consultant warrants and represents to the Client for the benefit of the Client that as at the Contract Date the long-term credit ratings issued for the Consultant by the Rating Agency.</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2.2. The Consultant promptly notifies (or procures that its auditors promptly notify) the Client if there is any significant downgrade in the credit rating issued by any Rating Agency for  the Consultant (and in any event within seven days from the occurrence of the downgrade).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2.3. If there is any downgrade credit rating issued by any Rating Agency for the Consultant, the Consultant ensures that the Consultant’s auditors thereafter provide the Client within 14 days of a written request by the Client with written calculations of the quick ratio for the Consultant at such  date as may be requested by the Client.  For these purposes the “quick ratio” on any date means:</w:t>
      </w: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Where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A. is the value at the relevant date of all cash in hand and at the bank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B. is the value of all marketable securities held by the Consultant determined using closing prices on the working day preceding the relevant date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C. is the value at the relevant date of all account receivables of the Consultant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D. is the value at the relevant date of the current liabilities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2.4.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regularly monitors the credit ratings of the Consultant with the Rating Agencies and</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promptly notifies (or shall procure that its auditors promptly notify) the Client following the occurrence of a Financial Distress Event or any fact, circumstance or matter which could cause a Financial Distress Event and in any event, shall ensure that such notification is made within 14 days of the date on which the Consultant first becomes aware of the Financial Distress Event or the fact, circumstance or matter which could cause a Financial Distress Event.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2.5. For the purposes of determining whether a Financial Distress Event has occurred pursuant to the provisions of paragraph, the credit rating of the Consultant shall be deemed to have dropped below the applicable Credit Rating Threshold if any of the Rating Agencies have rated the Consultant at or below the applicable Credit Rating Threshold.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3. Consequences of a financial distress event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 In the event of:</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3.1.1. the credit rating of the Consultant dropping below the applicable Credit Rating Threshold;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3.1.2. the Consultant issuing a profits warning to a stock exchange or making any other public announcement about a material deterioration in its financial position or prospects;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3.1.3. there being a public investigation into improper financial accounting and reporting, suspected fraud or any other impropriety of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3.1.4. the Consultant committing a material breach of covenant to its lenders;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3.1.5. a Sub-contractor notifying the Client that the Consultant has not satisfied any sums properly due for a material specified invoice or sequences of invoices that are not subject to a genuine dispute;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3.1.6. any of the following:</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commencement of any litigation against the Consultant with respect to financial indebtedness or obligations under this contract;</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non-payment by the Consultant of any financial indebtedness; any financial indebtedness of the Consultant becoming due as a result of an event of default</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cancellation or suspension of any financial indebtedness in respect of the Consultant in each case which the Client reasonably believes (or would be likely reasonably to believe) could directly impact on the continued performance of the Consultant in accordance with this contract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then, immediately upon notification of the Financial Distress Event (or if the Client becomes aware of the Financial Distress Event without notification and brings the event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to the attention of the Consultant), the Consultant shall have the obligations and the Client shall have the rights and remedies as set out in paragraphs</w:t>
      </w:r>
      <w:r w:rsidRPr="0029259E">
        <w:rPr>
          <w:rFonts w:ascii="Arial" w:hAnsi="Arial" w:cs="Arial"/>
          <w:color w:val="auto"/>
          <w:sz w:val="22"/>
          <w:szCs w:val="22"/>
        </w:rPr>
        <w:t xml:space="preserve"> 3.2 – 3.6</w:t>
      </w:r>
      <w:r>
        <w:rPr>
          <w:rFonts w:ascii="Arial" w:hAnsi="Arial" w:cs="Arial"/>
          <w:color w:val="FFFFFF"/>
          <w:sz w:val="22"/>
          <w:szCs w:val="22"/>
        </w:rPr>
        <w: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 The Consultant: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3.2.1 at the request of the Client meets the Client as soon as reasonably practicable (and in any event within three working days of the initial notification (or awareness) of the Financial Distress Event or such other period as the Client may permit and notify to the Consultant in writing) to review the effect of the Financial Distress Event on its continued performance in accordance with this contract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3.2.2. where the Client reasonably believes (taking into account any discussions and representations under paragraph 3.2.1) that the Financial Distress Event could impact on the Consultant’s continued performance in accordance with this Contract:</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submits to the Client for approval, a draft Financial Distress Service Continuity Plan as soon as reasonably practicable (and in any event, within 14 days from the initial notification (or awareness) of the Financial Distress Event or such other period as the Client may permit and notify to the Consultant in writing)</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provides such financial information relating to the Consultant as the Client may reasonably requires.</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3.3. The Client does not withhold approval of a draft Financial Distress Service Continuity Plan unreasonably. If the Client does not approve the draft Financial Distress Service Continuity Plan, the Client informs the Consultant of the reasons and the Consultant takes those reasons into account in the preparation of a further draft Financial Distress Service Continuity Plan, which the Consultant resubmits to the Client within seven days of the rejection of the first or subsequent (as the case may be) drafts. This process is repeated until the Financial Distress Service Continuity Plan is approved by the Client or referred to the dispute resolution procedure.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3.4. If the Client considers that the draft Financial Distress Service Continuity Plan is insufficiently detailed to be properly evaluated, will take too long to complete or will not remedy the relevant Financial Distress Event, the Client may either agree a further time period for the development and agreement of the Financial Distress Service Continuity Plan or escalate any issues with the draft Financial Distress Service Continuity Plan using the dispute resolution procedure.</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3.5. Following approval of the Financial Distress Service Continuity Plan by the Client, the Consultant </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reviews on a regular basis (which shall not be less than monthly) the Financial Distress Service Continuity Plan and assesses whether it remains adequate and up to date to ensure the continued performance in accordance with this Contract</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where the Financial Distress Service Continuity Plan is not adequate or up to date in, submits an updated Financial Distress Service Continuity Plan to the Client for approval, and the provisions of shall apply to the review and approval process for the updated Financial Distress Service Continuity Plan and</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complies with the Financial Distress Service Continuity Plan (including any updated Financial Distress Service Continuity Plan).</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3.6. Where the Consultant reasonably believes that the relevant Financial Distress Event (or the circumstance or matter which has caused or otherwise led to it) no longer exists, the Consultant notifies the Client and subject to the agreement of the Client, the Consultant is relieved of its obligations under paragraph 3.</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4. Termination rights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4.1. The Client may terminate the Consultant’s obligation to perform the Services if</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notify the Client of a Financial Distress Event in accordance with paragraph 2.2;</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fails to agree a Financial Distress Service Continuity Plan (or any updated Financial Distress Service Continuity Plan) in accordance with paragraph 3 and/or</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fails to comply with the terms of the Financial Distress Service Continuity Plan (or any updated Financial Distress Service Continuity Plan) in accordance with paragraph 3.</w:t>
      </w:r>
    </w:p>
    <w:p w:rsidR="009D5D7B" w:rsidRDefault="009D5D7B" w:rsidP="009D5D7B">
      <w:pPr>
        <w:widowControl/>
        <w:autoSpaceDE w:val="0"/>
        <w:autoSpaceDN w:val="0"/>
        <w:adjustRightInd w:val="0"/>
        <w:spacing w:before="23"/>
        <w:ind w:left="720"/>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5. Primacy of credit ratings</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5.1. Without prejudice to the Consultant’s obligations and the Client’s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Consultant is relieved automatically of its obligations under paragraph 3 and</w:t>
      </w:r>
    </w:p>
    <w:p w:rsidR="009D5D7B" w:rsidRDefault="009D5D7B" w:rsidP="009D5D7B">
      <w:pPr>
        <w:widowControl/>
        <w:autoSpaceDE w:val="0"/>
        <w:autoSpaceDN w:val="0"/>
        <w:adjustRightInd w:val="0"/>
        <w:spacing w:before="23"/>
        <w:ind w:left="720" w:hanging="360"/>
        <w:rPr>
          <w:rFonts w:ascii="Arial" w:hAnsi="Arial" w:cs="Arial"/>
          <w:color w:val="auto"/>
          <w:sz w:val="22"/>
          <w:szCs w:val="22"/>
        </w:rPr>
      </w:pPr>
      <w:r>
        <w:rPr>
          <w:rFonts w:ascii="Symbol" w:hAnsi="Symbol" w:cs="Symbol"/>
          <w:color w:val="auto"/>
          <w:sz w:val="22"/>
          <w:szCs w:val="22"/>
        </w:rPr>
        <w:t></w:t>
      </w:r>
      <w:r>
        <w:rPr>
          <w:rFonts w:ascii="Arial" w:hAnsi="Arial" w:cs="Arial"/>
          <w:color w:val="auto"/>
          <w:sz w:val="22"/>
          <w:szCs w:val="22"/>
        </w:rPr>
        <w:tab/>
        <w:t>the Client is not entitled to require the Consultant to provide financial information in accordance with paragraph 2.3.</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b/>
          <w:bCs/>
          <w:color w:val="auto"/>
          <w:sz w:val="22"/>
          <w:szCs w:val="22"/>
        </w:rPr>
      </w:pPr>
      <w:r>
        <w:rPr>
          <w:rFonts w:ascii="Arial" w:hAnsi="Arial" w:cs="Arial"/>
          <w:b/>
          <w:bCs/>
          <w:color w:val="auto"/>
          <w:sz w:val="22"/>
          <w:szCs w:val="22"/>
        </w:rPr>
        <w:t>ANNEX 1: CREDIT RATINGS &amp; CREDIT RATING THRESHOLDS</w:t>
      </w:r>
    </w:p>
    <w:p w:rsidR="009D5D7B" w:rsidRDefault="009D5D7B" w:rsidP="009D5D7B">
      <w:pPr>
        <w:widowControl/>
        <w:autoSpaceDE w:val="0"/>
        <w:autoSpaceDN w:val="0"/>
        <w:adjustRightInd w:val="0"/>
        <w:spacing w:before="23"/>
        <w:rPr>
          <w:rFonts w:ascii="Arial" w:hAnsi="Arial" w:cs="Arial"/>
          <w:b/>
          <w:bCs/>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Consultant Credit current rating (long term) [ ] </w:t>
      </w:r>
    </w:p>
    <w:p w:rsidR="009D5D7B" w:rsidRDefault="009D5D7B" w:rsidP="009D5D7B">
      <w:pPr>
        <w:widowControl/>
        <w:autoSpaceDE w:val="0"/>
        <w:autoSpaceDN w:val="0"/>
        <w:adjustRightInd w:val="0"/>
        <w:spacing w:before="23"/>
        <w:rPr>
          <w:rFonts w:ascii="Arial" w:hAnsi="Arial" w:cs="Arial"/>
          <w:color w:val="auto"/>
          <w:sz w:val="22"/>
          <w:szCs w:val="22"/>
        </w:rPr>
      </w:pPr>
    </w:p>
    <w:p w:rsidR="009D5D7B" w:rsidRDefault="009D5D7B" w:rsidP="009D5D7B">
      <w:pPr>
        <w:widowControl/>
        <w:autoSpaceDE w:val="0"/>
        <w:autoSpaceDN w:val="0"/>
        <w:adjustRightInd w:val="0"/>
        <w:spacing w:before="23"/>
        <w:rPr>
          <w:rFonts w:ascii="Arial" w:hAnsi="Arial" w:cs="Arial"/>
          <w:color w:val="auto"/>
          <w:sz w:val="22"/>
          <w:szCs w:val="22"/>
        </w:rPr>
      </w:pPr>
      <w:r>
        <w:rPr>
          <w:rFonts w:ascii="Arial" w:hAnsi="Arial" w:cs="Arial"/>
          <w:color w:val="auto"/>
          <w:sz w:val="22"/>
          <w:szCs w:val="22"/>
        </w:rPr>
        <w:t xml:space="preserve">Credit Rating Threshold   [ ] </w:t>
      </w:r>
    </w:p>
    <w:p w:rsidR="00E30E77" w:rsidRDefault="00E30E77">
      <w:pPr>
        <w:widowControl/>
        <w:rPr>
          <w:rFonts w:ascii="Arial" w:hAnsi="Arial" w:cs="Arial"/>
          <w:sz w:val="20"/>
          <w:szCs w:val="20"/>
        </w:rPr>
      </w:pPr>
    </w:p>
    <w:p w:rsidR="00366ECE" w:rsidRDefault="00366ECE">
      <w:pPr>
        <w:widowControl/>
        <w:rPr>
          <w:rStyle w:val="CharStyle57"/>
          <w:color w:val="auto"/>
        </w:rPr>
      </w:pPr>
      <w:r>
        <w:rPr>
          <w:rStyle w:val="CharStyle57"/>
          <w:color w:val="auto"/>
        </w:rPr>
        <w:br w:type="page"/>
      </w:r>
    </w:p>
    <w:p w:rsidR="009D5D7B" w:rsidRDefault="009D5D7B">
      <w:pPr>
        <w:widowControl/>
        <w:rPr>
          <w:rStyle w:val="CharStyle57"/>
          <w:color w:val="auto"/>
        </w:rPr>
      </w:pPr>
    </w:p>
    <w:p w:rsidR="009D5D7B" w:rsidRDefault="009D5D7B" w:rsidP="00E30E77">
      <w:pPr>
        <w:pStyle w:val="Style10"/>
        <w:shd w:val="clear" w:color="auto" w:fill="auto"/>
        <w:tabs>
          <w:tab w:val="left" w:pos="1446"/>
        </w:tabs>
        <w:spacing w:after="240" w:line="200" w:lineRule="exact"/>
        <w:ind w:left="425" w:right="382" w:firstLine="0"/>
        <w:jc w:val="center"/>
        <w:rPr>
          <w:rStyle w:val="CharStyle57"/>
        </w:rPr>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Pr>
          <w:rStyle w:val="CharStyle57"/>
          <w:color w:val="000000"/>
        </w:rPr>
        <w:t>Agreement</w:t>
      </w:r>
      <w:r>
        <w:rPr>
          <w:color w:val="000000"/>
        </w:rPr>
        <w:t xml:space="preserve"> : this contract;</w:t>
      </w:r>
    </w:p>
    <w:p w:rsidR="00B45808" w:rsidRDefault="00AD148A" w:rsidP="003C5E7D">
      <w:pPr>
        <w:pStyle w:val="Style10"/>
        <w:shd w:val="clear" w:color="auto" w:fill="auto"/>
        <w:spacing w:after="239" w:line="274" w:lineRule="exact"/>
        <w:ind w:left="426" w:right="382" w:firstLine="0"/>
      </w:pPr>
      <w:r>
        <w:rPr>
          <w:rStyle w:val="CharStyle57"/>
          <w:color w:val="000000"/>
        </w:rPr>
        <w:t>Processor Personnel</w:t>
      </w:r>
      <w:r>
        <w:rPr>
          <w:color w:val="000000"/>
        </w:rPr>
        <w:t xml:space="preserve"> : means all directors, officers, employees, agents, consultants and </w:t>
      </w:r>
      <w:r w:rsidR="009D5D7B">
        <w:rPr>
          <w:color w:val="000000"/>
        </w:rPr>
        <w:t>Consultant</w:t>
      </w:r>
      <w:r>
        <w:rPr>
          <w:color w:val="000000"/>
        </w:rPr>
        <w:t>s of the Processor and/or of any Sub-Processor engaged in the performance of its obligations under this Agreement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Default="00AD148A" w:rsidP="003C5E7D">
      <w:pPr>
        <w:pStyle w:val="Style10"/>
        <w:shd w:val="clear" w:color="auto" w:fill="auto"/>
        <w:spacing w:after="180" w:line="274" w:lineRule="exact"/>
        <w:ind w:left="426" w:right="382" w:firstLine="0"/>
      </w:pPr>
      <w:r>
        <w:rPr>
          <w:color w:val="000000"/>
        </w:rPr>
        <w:t>Data Protection Legislation : (i) the GDPR, (ii) the DPA 2018 to the extent that it relates to processing of personal data and privacy; (iii) all applicable Law about the processing of personal data and privacy</w:t>
      </w:r>
      <w:r w:rsidR="007003AE" w:rsidRPr="007003AE">
        <w:t xml:space="preserve"> </w:t>
      </w:r>
      <w:r w:rsidR="007003AE" w:rsidRPr="00A558D0">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007003AE">
        <w:rPr>
          <w:color w:val="000000"/>
        </w:rPr>
        <w:t xml:space="preserve"> </w:t>
      </w:r>
      <w:r>
        <w:rPr>
          <w:color w:val="000000"/>
        </w:rPr>
        <w:t>;</w:t>
      </w:r>
    </w:p>
    <w:p w:rsidR="00B45808" w:rsidRDefault="00AD148A" w:rsidP="003C5E7D">
      <w:pPr>
        <w:pStyle w:val="Style10"/>
        <w:shd w:val="clear" w:color="auto" w:fill="auto"/>
        <w:spacing w:after="184" w:line="274" w:lineRule="exact"/>
        <w:ind w:left="426" w:right="382" w:firstLine="0"/>
      </w:pPr>
      <w:r>
        <w:rPr>
          <w:color w:val="000000"/>
        </w:rPr>
        <w:t>Data Protection Impact Assessment : an assessment by the Controller of the impact of the envisaged processing on the protection of Personal Data.</w:t>
      </w:r>
    </w:p>
    <w:p w:rsidR="00B45808" w:rsidRDefault="00AD148A" w:rsidP="003C5E7D">
      <w:pPr>
        <w:pStyle w:val="Style10"/>
        <w:shd w:val="clear" w:color="auto" w:fill="auto"/>
        <w:spacing w:after="176" w:line="269" w:lineRule="exact"/>
        <w:ind w:left="426" w:right="382" w:firstLine="0"/>
      </w:pPr>
      <w:r>
        <w:rPr>
          <w:color w:val="000000"/>
        </w:rPr>
        <w:t>Controller , Processor , Data Subject , Personal Data , Personal Data Breach , Data Protection Officer take the meaning given in the GDPR.</w:t>
      </w:r>
    </w:p>
    <w:p w:rsidR="00B45808" w:rsidRDefault="00AD148A" w:rsidP="003C5E7D">
      <w:pPr>
        <w:pStyle w:val="Style10"/>
        <w:shd w:val="clear" w:color="auto" w:fill="auto"/>
        <w:spacing w:after="180" w:line="274" w:lineRule="exact"/>
        <w:ind w:left="426" w:right="382" w:firstLine="0"/>
      </w:pPr>
      <w:r>
        <w:rPr>
          <w:color w:val="000000"/>
        </w:rP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45808" w:rsidRDefault="00AD148A" w:rsidP="003C5E7D">
      <w:pPr>
        <w:pStyle w:val="Style10"/>
        <w:shd w:val="clear" w:color="auto" w:fill="auto"/>
        <w:spacing w:after="239" w:line="274" w:lineRule="exact"/>
        <w:ind w:left="426" w:right="382" w:firstLine="0"/>
      </w:pPr>
      <w:r>
        <w:rPr>
          <w:color w:val="000000"/>
        </w:rPr>
        <w:t>Data Subject Request : a request made by, or on behalf of, a Data Subject in accordance with rights granted pursuant to the Data Protection Legislation to access their Personal Data.</w:t>
      </w:r>
    </w:p>
    <w:p w:rsidR="00B45808" w:rsidRDefault="00AD148A" w:rsidP="003C5E7D">
      <w:pPr>
        <w:pStyle w:val="Style10"/>
        <w:shd w:val="clear" w:color="auto" w:fill="auto"/>
        <w:spacing w:after="263" w:line="200" w:lineRule="exact"/>
        <w:ind w:left="426" w:right="382" w:firstLine="0"/>
      </w:pPr>
      <w:r>
        <w:rPr>
          <w:color w:val="000000"/>
        </w:rPr>
        <w:t>DPA 2018 : Data Protection Act 2018</w:t>
      </w:r>
    </w:p>
    <w:p w:rsidR="00B45808" w:rsidRDefault="00AD148A" w:rsidP="003C5E7D">
      <w:pPr>
        <w:pStyle w:val="Style10"/>
        <w:shd w:val="clear" w:color="auto" w:fill="auto"/>
        <w:spacing w:after="204" w:line="200" w:lineRule="exact"/>
        <w:ind w:left="426" w:right="382" w:firstLine="0"/>
      </w:pPr>
      <w:r>
        <w:rPr>
          <w:color w:val="000000"/>
        </w:rPr>
        <w:t>GDPR : the General Data Protection Regulation (Regulation (EU) 2016/679)</w:t>
      </w:r>
      <w:r w:rsidR="00DB678E">
        <w:rPr>
          <w:color w:val="000000"/>
        </w:rPr>
        <w:t xml:space="preserve"> </w:t>
      </w:r>
      <w:r w:rsidR="00DB678E"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45808" w:rsidRDefault="00AD148A" w:rsidP="003C5E7D">
      <w:pPr>
        <w:pStyle w:val="Style10"/>
        <w:shd w:val="clear" w:color="auto" w:fill="auto"/>
        <w:spacing w:after="239" w:line="274" w:lineRule="exact"/>
        <w:ind w:left="426" w:right="382" w:firstLine="0"/>
      </w:pPr>
      <w:r>
        <w:rPr>
          <w:color w:val="000000"/>
        </w:rPr>
        <w:t>Joint Controllers: where two or more Controllers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Pr>
          <w:color w:val="000000"/>
        </w:rPr>
        <w:t>Protective Measures :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rsidR="00B45808" w:rsidRPr="00DB678E" w:rsidRDefault="001E62C9" w:rsidP="00DB678E">
      <w:pPr>
        <w:widowControl/>
        <w:ind w:left="567" w:right="382"/>
        <w:rPr>
          <w:rFonts w:ascii="Arial" w:hAnsi="Arial" w:cs="Arial"/>
          <w:sz w:val="20"/>
          <w:szCs w:val="20"/>
        </w:rPr>
      </w:pPr>
      <w:r>
        <w:br w:type="page"/>
      </w:r>
      <w:r w:rsidR="00AD148A" w:rsidRPr="00DB678E">
        <w:rPr>
          <w:rFonts w:ascii="Arial" w:hAnsi="Arial" w:cs="Arial"/>
          <w:sz w:val="20"/>
          <w:szCs w:val="20"/>
        </w:rPr>
        <w:t>Sub-processor : any third party appointed to process Personal Data on behalf of that Processor related to this Agreement</w:t>
      </w:r>
    </w:p>
    <w:p w:rsidR="00DB678E" w:rsidRDefault="00DB678E" w:rsidP="00DB678E">
      <w:pPr>
        <w:widowControl/>
        <w:ind w:right="382"/>
      </w:pP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29385B">
      <w:pPr>
        <w:pStyle w:val="Style10"/>
        <w:numPr>
          <w:ilvl w:val="0"/>
          <w:numId w:val="21"/>
        </w:numPr>
        <w:shd w:val="clear" w:color="auto" w:fill="auto"/>
        <w:tabs>
          <w:tab w:val="left" w:pos="394"/>
        </w:tabs>
        <w:spacing w:after="176" w:line="269" w:lineRule="exact"/>
        <w:ind w:left="426" w:right="382" w:firstLine="0"/>
      </w:pPr>
      <w:r w:rsidRPr="004574D6">
        <w:rPr>
          <w:color w:val="000000"/>
        </w:rPr>
        <w:t xml:space="preserve">The Parties acknowledge that for the purposes of the Data Protection Legislation, the </w:t>
      </w:r>
      <w:r w:rsidR="009D5D7B" w:rsidRPr="004574D6">
        <w:rPr>
          <w:color w:val="000000"/>
        </w:rPr>
        <w:t>Client</w:t>
      </w:r>
      <w:r w:rsidRPr="004574D6">
        <w:rPr>
          <w:color w:val="000000"/>
        </w:rPr>
        <w:t xml:space="preserve"> is the Controller and the </w:t>
      </w:r>
      <w:r w:rsidR="009D5D7B" w:rsidRPr="004574D6">
        <w:rPr>
          <w:color w:val="000000"/>
        </w:rPr>
        <w:t>Consultant</w:t>
      </w:r>
      <w:r w:rsidRPr="004574D6">
        <w:rPr>
          <w:color w:val="000000"/>
        </w:rPr>
        <w:t xml:space="preserve"> is the Processor unless otherwise specified in Schedule[X]. The only processing that the Processor is authorised to do is listed in Schedule [X] by the Controller and may not be determined by the Processor.</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notify the Controller immediately if it considers that any of the Controller's instructions infringe the Data Protection Legislation.</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an assessment of the necessity and proportionality of the processing operations in relation to the Services;</w:t>
      </w:r>
    </w:p>
    <w:p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assessment of the risks to the rights and freedoms of Data Subjects; and</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the measures envisaged to address the risks, including safeguards, security measures and mechanisms to ensure the protection of Personal Data.</w:t>
      </w:r>
    </w:p>
    <w:p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The Processor shall, in relation to any Personal Data processed in connection with its obligations under this Agreement:</w:t>
      </w:r>
    </w:p>
    <w:p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process that Personal Data only in accordance with Schedule [ X ], unless the Processor is required to do otherwise by Law. If it is so required the Processor shall promptly notify the Controller before processing the Personal Data unless prohibited by Law;</w:t>
      </w:r>
    </w:p>
    <w:p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harm that might result from a Data Loss Event;</w:t>
      </w:r>
    </w:p>
    <w:p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t>ensure that :</w:t>
      </w:r>
    </w:p>
    <w:p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the Processor Personnel do not process Personal Data except in accordance with this Agreement (and in particular Schedule X);</w:t>
      </w:r>
    </w:p>
    <w:p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it takes all reasonable steps to ensure the reliability and integrity of any Processor Personnel who have access to the Personal Data and ensure that they:</w:t>
      </w:r>
    </w:p>
    <w:p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are aware of and comply with the Processor's duties under this clause;</w:t>
      </w:r>
    </w:p>
    <w:p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are subject to appropriate confidentiality undertakings with the Processor or any Sub- processor;</w:t>
      </w:r>
    </w:p>
    <w:p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are informed of the confidential nature of the Personal Data and do not publish, disclose or divulge any of the Personal Data to any third Party unless directed in writing to do so by the Controller or as otherwise permitted by this Agreement; and</w:t>
      </w:r>
    </w:p>
    <w:p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have undergone adequate training in the use, care, protection and handling of Personal Data; and</w:t>
      </w:r>
    </w:p>
    <w:p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Personal Data outside of the </w:t>
      </w:r>
      <w:r w:rsidR="004574D6">
        <w:rPr>
          <w:color w:val="000000"/>
        </w:rPr>
        <w:t>UK</w:t>
      </w:r>
      <w:r>
        <w:rPr>
          <w:color w:val="000000"/>
        </w:rPr>
        <w:t xml:space="preserve"> unless the prior written consent of the Controller has been obtained and the following conditions are fulfilled:</w:t>
      </w:r>
    </w:p>
    <w:p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Controller or the Processor has provided appropriate safeguards in relation to the transfer (in accordance with </w:t>
      </w:r>
      <w:r w:rsidR="004574D6">
        <w:rPr>
          <w:color w:val="000000"/>
        </w:rPr>
        <w:t>the Data Protection Legislation</w:t>
      </w:r>
      <w:r>
        <w:rPr>
          <w:color w:val="000000"/>
        </w:rPr>
        <w:t>) as determined by the Controller;</w:t>
      </w:r>
    </w:p>
    <w:p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the Data Subject has enforceable rights and effective legal remedies;</w:t>
      </w:r>
    </w:p>
    <w:p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the Processor complies with any reasonable instructions notified to it in advance by the Controller with respect to the processing of the Personal Data;</w:t>
      </w:r>
    </w:p>
    <w:p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at the written direction of the Controller, delete or return Personal Data (and any copies of it) to the Controller on termination of the Agreement unless the Processor is required by Law to retain the Personal Data.</w:t>
      </w:r>
    </w:p>
    <w:p w:rsidR="00B45808" w:rsidRDefault="00AD148A" w:rsidP="003C5E7D">
      <w:pPr>
        <w:pStyle w:val="Style10"/>
        <w:shd w:val="clear" w:color="auto" w:fill="auto"/>
        <w:spacing w:line="514" w:lineRule="exact"/>
        <w:ind w:left="426" w:right="382" w:firstLine="0"/>
      </w:pPr>
      <w:r>
        <w:rPr>
          <w:color w:val="000000"/>
        </w:rPr>
        <w:t>1.5 Subject to clause 1.6, the Processor shall notify the Controller immediately if it:</w:t>
      </w:r>
    </w:p>
    <w:p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receives a Data Subject Request (or purported Data Subject Request);</w:t>
      </w:r>
    </w:p>
    <w:p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receives a request to rectify, block or erase any Personal Data;</w:t>
      </w:r>
    </w:p>
    <w:p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receives any other request, complaint or communication relating to either Party's obligations under the Data Protection Legislation;</w:t>
      </w:r>
    </w:p>
    <w:p w:rsidR="001E62C9" w:rsidRDefault="001E62C9" w:rsidP="003C5E7D">
      <w:pPr>
        <w:widowControl/>
        <w:ind w:left="426" w:right="382"/>
      </w:pPr>
      <w:r>
        <w:br w:type="page"/>
      </w:r>
    </w:p>
    <w:p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t>receives any communication from the Information Commissioner or any other regulatory authority in connection with Personal Data processed under this Agreement;</w:t>
      </w:r>
    </w:p>
    <w:p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receives a request from any third Party for disclosure of Personal Data where compliance with such request is required or purported to be required by Law; or</w:t>
      </w:r>
    </w:p>
    <w:p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becomes aware of a Data Loss Event.</w:t>
      </w:r>
    </w:p>
    <w:p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The Processor's obligation to notify under clause 1.5 shall include the provision of further information to the Controller in phases, as details become available.</w:t>
      </w:r>
    </w:p>
    <w:p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r w:rsidRPr="0082767F">
        <w:rPr>
          <w:color w:val="000000"/>
          <w:sz w:val="21"/>
          <w:szCs w:val="21"/>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the Controller with full details and copies of the complaint, communication or request;</w:t>
      </w:r>
    </w:p>
    <w:p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such assistance as is reasonably requested by the Controller to enable the Controller to comply with a Data Subject Request within the relevant timescales set out in the Data Protection Legislation;</w:t>
      </w:r>
    </w:p>
    <w:p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the Controller, at its request, with any Personal Data it holds in relation to a Data Subject;</w:t>
      </w:r>
    </w:p>
    <w:p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assistance as requested by the Controller following any Data Loss Event;</w:t>
      </w:r>
    </w:p>
    <w:p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assistance as requested by the Controller with respect to any request from the Information Commissioner's Office, or any consultation by the Controller with the Information Commissioner's Office.</w:t>
      </w:r>
    </w:p>
    <w:p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The Processor shall maintain complete and accurate records and information to demonstrate its compliance with this clause. This requirement does not apply where the Processor employs fewer than 250 staff, unless:</w:t>
      </w:r>
    </w:p>
    <w:p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the Controller determines that the processing is not occasional;</w:t>
      </w:r>
    </w:p>
    <w:p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the Controller determines that the processing is likely to result in a risk to the rights and freedoms of Data Subjects.</w:t>
      </w:r>
    </w:p>
    <w:p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The Processor shall allow for audits of its Data Processing activity by the Controller or the Controller's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Each Party shall designate its own data protection officer if required by the Data Protection Legislation .</w:t>
      </w:r>
    </w:p>
    <w:p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Before allowing any Sub-processor to process any Personal Data related to this Agreement, the Processor must:</w:t>
      </w:r>
    </w:p>
    <w:p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notify the Controller in writing of the intended Sub-processor and processing;</w:t>
      </w:r>
    </w:p>
    <w:p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obtain the written consent of the Controller;</w:t>
      </w:r>
    </w:p>
    <w:p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enter into a written agreement with the Sub-processor which give effect to the terms set out in this clause [X] such that they apply to the Sub-processor; and</w:t>
      </w:r>
    </w:p>
    <w:p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provide the Controller with such information regarding the Sub-processor as the Controller may reasonably require.</w:t>
      </w:r>
    </w:p>
    <w:p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The Processor shall remain fully liable for all acts or omissions of any of its Sub- processors.</w:t>
      </w:r>
    </w:p>
    <w:p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Annex A - Part 2: Schedule of Processing, Personal Data and Data Subjects Schedule [X] 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The contact details of the Controller's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The contact details of the Processor's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The Processor shall comply with any further written instructions with respect to processing by the Controller.</w:t>
      </w:r>
    </w:p>
    <w:p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Identity of the Controller and 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 xml:space="preserve">The Parties acknowledge that for the purposes of the Data Protection Legislation, the Customer is the Controller and the </w:t>
            </w:r>
            <w:r w:rsidR="009D5D7B">
              <w:rPr>
                <w:color w:val="000000"/>
                <w:sz w:val="21"/>
                <w:szCs w:val="21"/>
              </w:rPr>
              <w:t>Consultant</w:t>
            </w:r>
            <w:r w:rsidRPr="0082767F">
              <w:rPr>
                <w:color w:val="000000"/>
                <w:sz w:val="21"/>
                <w:szCs w:val="21"/>
              </w:rPr>
              <w:t xml:space="preserve"> is the Processor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 xml:space="preserve">[Guidance: You may need to vary this section where (in the rare case) the Customer and </w:t>
            </w:r>
            <w:r w:rsidR="009D5D7B">
              <w:rPr>
                <w:color w:val="000000"/>
                <w:sz w:val="21"/>
                <w:szCs w:val="21"/>
              </w:rPr>
              <w:t>Consultant</w:t>
            </w:r>
            <w:r w:rsidRPr="0082767F">
              <w:rPr>
                <w:color w:val="000000"/>
                <w:sz w:val="21"/>
                <w:szCs w:val="21"/>
              </w:rPr>
              <w:t xml:space="preserve"> have a different relationship. For example where the Parties are Joint Controller of some Personal Data:</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"Notwithstanding Clause 1.1 the Parties acknowledge that they are also Joint Controllers for the purposes of the Data Protection Legislation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[Insert the scope of Personal Data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In respect of Personal Data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Example: The processing is needed in order to ensure that the Processor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Type of Personal Data being 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Categories of 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t>SCHEDULE</w:t>
      </w:r>
      <w:r>
        <w:rPr>
          <w:color w:val="000000"/>
        </w:rPr>
        <w:t xml:space="preserve"> [Guidance: insert schedule ref here]</w:t>
      </w:r>
      <w:r>
        <w:rPr>
          <w:rStyle w:val="CharStyle57"/>
          <w:color w:val="000000"/>
        </w:rPr>
        <w:t xml:space="preserve"> SECURITY PROVISIONS </w:t>
      </w:r>
    </w:p>
    <w:p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rsidR="00B45808" w:rsidRDefault="00AD148A" w:rsidP="00642743">
      <w:pPr>
        <w:pStyle w:val="Style10"/>
        <w:numPr>
          <w:ilvl w:val="1"/>
          <w:numId w:val="3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 xml:space="preserve">any unauthorised access to or use of the </w:t>
            </w:r>
            <w:r w:rsidR="00AC3F01">
              <w:rPr>
                <w:color w:val="000000"/>
              </w:rPr>
              <w:t>Services</w:t>
            </w:r>
            <w:r>
              <w:rPr>
                <w:color w:val="000000"/>
              </w:rPr>
              <w:t xml:space="preserve">, the </w:t>
            </w:r>
            <w:r w:rsidR="009D5D7B">
              <w:rPr>
                <w:color w:val="000000"/>
              </w:rPr>
              <w:t>Client</w:t>
            </w:r>
            <w:r>
              <w:rPr>
                <w:color w:val="000000"/>
              </w:rPr>
              <w:t xml:space="preserve"> Premises, the Sites, the </w:t>
            </w:r>
            <w:r w:rsidR="009D5D7B">
              <w:rPr>
                <w:color w:val="000000"/>
              </w:rPr>
              <w:t>Consultant</w:t>
            </w:r>
            <w:r>
              <w:rPr>
                <w:color w:val="000000"/>
              </w:rPr>
              <w:t xml:space="preserve"> System and/or any ICT, information or data (including the Confidential Information and the </w:t>
            </w:r>
            <w:r w:rsidR="009D5D7B">
              <w:rPr>
                <w:color w:val="000000"/>
              </w:rPr>
              <w:t>Client</w:t>
            </w:r>
            <w:r>
              <w:rPr>
                <w:color w:val="000000"/>
              </w:rPr>
              <w:t xml:space="preserve">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 and/or</w:t>
            </w:r>
          </w:p>
          <w:p w:rsidR="0082767F" w:rsidRDefault="0082767F" w:rsidP="00D45524">
            <w:pPr>
              <w:pStyle w:val="Style10"/>
              <w:numPr>
                <w:ilvl w:val="1"/>
                <w:numId w:val="24"/>
              </w:numPr>
              <w:shd w:val="clear" w:color="auto" w:fill="auto"/>
              <w:spacing w:before="200" w:after="60" w:line="288" w:lineRule="auto"/>
              <w:ind w:left="598" w:right="382" w:hanging="708"/>
              <w:rPr>
                <w:color w:val="000000"/>
              </w:rPr>
            </w:pPr>
            <w:r>
              <w:rPr>
                <w:color w:val="000000"/>
              </w:rPr>
              <w:t xml:space="preserve">the loss and/or unauthorised disclosure of any information or data (including the Confidential Information and the </w:t>
            </w:r>
            <w:r w:rsidR="009D5D7B">
              <w:rPr>
                <w:color w:val="000000"/>
              </w:rPr>
              <w:t>Client</w:t>
            </w:r>
            <w:r>
              <w:rPr>
                <w:color w:val="000000"/>
              </w:rPr>
              <w:t xml:space="preserve"> Data), including any copies of such information or data, used by the </w:t>
            </w:r>
            <w:r w:rsidR="009D5D7B">
              <w:rPr>
                <w:color w:val="000000"/>
              </w:rPr>
              <w:t>Client</w:t>
            </w:r>
            <w:r>
              <w:rPr>
                <w:color w:val="000000"/>
              </w:rPr>
              <w:t xml:space="preserve"> and/or the </w:t>
            </w:r>
            <w:r w:rsidR="009D5D7B">
              <w:rPr>
                <w:color w:val="000000"/>
              </w:rPr>
              <w:t>Consultant</w:t>
            </w:r>
            <w:r>
              <w:rPr>
                <w:color w:val="000000"/>
              </w:rPr>
              <w:t xml:space="preserve"> in connection with this Contract.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sidR="009D5D7B">
              <w:rPr>
                <w:rStyle w:val="CharStyle55"/>
                <w:bCs w:val="0"/>
                <w:color w:val="000000"/>
              </w:rPr>
              <w:t>Consultant</w:t>
            </w:r>
            <w:r w:rsidRPr="00E84EC8">
              <w:rPr>
                <w:rStyle w:val="CharStyle55"/>
                <w:bCs w:val="0"/>
                <w:color w:val="000000"/>
              </w:rPr>
              <w:t xml:space="preserve"> Equipment"</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hardware, computer and telecoms devices and equipment supplied by the </w:t>
            </w:r>
            <w:r w:rsidR="009D5D7B">
              <w:rPr>
                <w:color w:val="000000"/>
              </w:rPr>
              <w:t>Consultant</w:t>
            </w:r>
            <w:r>
              <w:rPr>
                <w:color w:val="000000"/>
              </w:rPr>
              <w:t xml:space="preserve"> or its </w:t>
            </w:r>
            <w:r w:rsidR="00AC3F01">
              <w:rPr>
                <w:color w:val="000000"/>
              </w:rPr>
              <w:t>sub-contractor</w:t>
            </w:r>
            <w:r>
              <w:rPr>
                <w:color w:val="000000"/>
              </w:rPr>
              <w:t xml:space="preserve">s (but not hired, leased or loaned from the </w:t>
            </w:r>
            <w:r w:rsidR="009D5D7B">
              <w:rPr>
                <w:color w:val="000000"/>
              </w:rPr>
              <w:t>Client</w:t>
            </w:r>
            <w:r>
              <w:rPr>
                <w:color w:val="000000"/>
              </w:rPr>
              <w:t xml:space="preserve">) for the carrying out of the </w:t>
            </w:r>
            <w:r w:rsidR="00AC3F01">
              <w:rPr>
                <w:color w:val="000000"/>
              </w:rPr>
              <w:t>Services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 xml:space="preserve">software which is proprietary to the </w:t>
            </w:r>
            <w:r w:rsidR="009D5D7B">
              <w:rPr>
                <w:color w:val="000000"/>
              </w:rPr>
              <w:t>Consultant</w:t>
            </w:r>
            <w:r>
              <w:rPr>
                <w:color w:val="000000"/>
              </w:rPr>
              <w:t xml:space="preserve">, including software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sidR="009D5D7B">
              <w:rPr>
                <w:rStyle w:val="CharStyle57"/>
                <w:color w:val="000000"/>
              </w:rPr>
              <w:t>Consultant</w:t>
            </w:r>
            <w:r w:rsidRPr="00E84EC8">
              <w:rPr>
                <w:rStyle w:val="CharStyle57"/>
                <w:color w:val="000000"/>
              </w:rPr>
              <w:t xml:space="preserve"> System"</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w:t>
            </w:r>
            <w:r w:rsidR="009D5D7B">
              <w:rPr>
                <w:color w:val="000000"/>
              </w:rPr>
              <w:t>Consultant</w:t>
            </w:r>
            <w:r>
              <w:rPr>
                <w:color w:val="000000"/>
              </w:rPr>
              <w:t xml:space="preserve"> in carrying out of the </w:t>
            </w:r>
            <w:r w:rsidR="00AC3F01">
              <w:rPr>
                <w:color w:val="000000"/>
              </w:rPr>
              <w:t>Services</w:t>
            </w:r>
            <w:r>
              <w:rPr>
                <w:color w:val="000000"/>
              </w:rPr>
              <w:t xml:space="preserve"> including the Software, the </w:t>
            </w:r>
            <w:r w:rsidR="009D5D7B">
              <w:rPr>
                <w:color w:val="000000"/>
              </w:rPr>
              <w:t>Consultant</w:t>
            </w:r>
            <w:r>
              <w:rPr>
                <w:color w:val="000000"/>
              </w:rPr>
              <w:t xml:space="preserve"> Equipment and related cabling (but excluding the </w:t>
            </w:r>
            <w:r w:rsidR="009D5D7B">
              <w:rPr>
                <w:color w:val="000000"/>
              </w:rPr>
              <w:t>Client</w:t>
            </w:r>
            <w:r>
              <w:rPr>
                <w:color w:val="000000"/>
              </w:rPr>
              <w:t xml:space="preserve">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 xml:space="preserve">any breach of the obligations of the relevant party (including but not limited to fundamental breach or breach of a fundamental term) or any other default, act, omission, negligence or statement of the relevant party, its employees, servants, agents or </w:t>
            </w:r>
            <w:r w:rsidR="00AC3F01">
              <w:rPr>
                <w:color w:val="000000"/>
              </w:rPr>
              <w:t>sub-contractor</w:t>
            </w:r>
            <w:r>
              <w:rPr>
                <w:color w:val="000000"/>
              </w:rPr>
              <w:t>s in connection with or in relation to the subject matter of this Contract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the dispute resolution procedure set out in this Contract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Premises"</w:t>
            </w:r>
          </w:p>
        </w:tc>
        <w:tc>
          <w:tcPr>
            <w:tcW w:w="5768" w:type="dxa"/>
          </w:tcPr>
          <w:p w:rsidR="0082767F" w:rsidRDefault="0082767F" w:rsidP="00E84EC8">
            <w:pPr>
              <w:pStyle w:val="Style10"/>
              <w:shd w:val="clear" w:color="auto" w:fill="auto"/>
              <w:spacing w:before="180" w:after="40" w:line="264" w:lineRule="auto"/>
              <w:ind w:right="380" w:firstLine="0"/>
              <w:rPr>
                <w:rStyle w:val="CharStyle56"/>
                <w:b w:val="0"/>
                <w:bCs w:val="0"/>
                <w:color w:val="000000"/>
              </w:rPr>
            </w:pPr>
            <w:r>
              <w:rPr>
                <w:color w:val="000000"/>
              </w:rPr>
              <w:t xml:space="preserve">means premises owned, controlled or occupied by the </w:t>
            </w:r>
            <w:r w:rsidR="009D5D7B">
              <w:rPr>
                <w:color w:val="000000"/>
              </w:rPr>
              <w:t>Client</w:t>
            </w:r>
            <w:r>
              <w:rPr>
                <w:color w:val="000000"/>
              </w:rPr>
              <w:t xml:space="preserve"> or its Affiliates which are made available for use by the </w:t>
            </w:r>
            <w:r w:rsidR="009D5D7B">
              <w:rPr>
                <w:color w:val="000000"/>
              </w:rPr>
              <w:t>Consultant</w:t>
            </w:r>
            <w:r>
              <w:rPr>
                <w:color w:val="000000"/>
              </w:rPr>
              <w:t xml:space="preserve"> or its </w:t>
            </w:r>
            <w:r w:rsidR="00AC3F01">
              <w:rPr>
                <w:color w:val="000000"/>
              </w:rPr>
              <w:t>sub-contractor</w:t>
            </w:r>
            <w:r>
              <w:rPr>
                <w:color w:val="000000"/>
              </w:rPr>
              <w:t xml:space="preserve">s for carrying out of the </w:t>
            </w:r>
            <w:r w:rsidR="00AC3F01">
              <w:rPr>
                <w:color w:val="000000"/>
              </w:rPr>
              <w:t>Services</w:t>
            </w:r>
            <w:r>
              <w:rPr>
                <w:color w:val="000000"/>
              </w:rPr>
              <w:t xml:space="preserve"> (or any of them) on the terms set out in this Contract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9D5D7B">
              <w:rPr>
                <w:rStyle w:val="CharStyle56"/>
                <w:bCs w:val="0"/>
                <w:color w:val="000000"/>
              </w:rPr>
              <w:t>Client</w:t>
            </w:r>
            <w:r w:rsidRPr="00E84EC8">
              <w:rPr>
                <w:rStyle w:val="CharStyle56"/>
                <w:bCs w:val="0"/>
                <w:color w:val="000000"/>
              </w:rPr>
              <w:t xml:space="preserve"> System"</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 xml:space="preserve">the </w:t>
            </w:r>
            <w:r w:rsidR="009D5D7B">
              <w:rPr>
                <w:color w:val="000000"/>
              </w:rPr>
              <w:t>Client</w:t>
            </w:r>
            <w:r>
              <w:rPr>
                <w:color w:val="000000"/>
              </w:rPr>
              <w:t>'s computing environment (consisting of hardware, software and/or telecommunications net</w:t>
            </w:r>
            <w:r w:rsidR="00AC3F01">
              <w:rPr>
                <w:color w:val="000000"/>
              </w:rPr>
              <w:t>Services</w:t>
            </w:r>
            <w:r>
              <w:rPr>
                <w:color w:val="000000"/>
              </w:rPr>
              <w:t xml:space="preserve"> or equipment)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 which is owned by or licensed to the </w:t>
            </w:r>
            <w:r w:rsidR="009D5D7B">
              <w:rPr>
                <w:color w:val="000000"/>
              </w:rPr>
              <w:t>Client</w:t>
            </w:r>
            <w:r>
              <w:rPr>
                <w:color w:val="000000"/>
              </w:rPr>
              <w:t xml:space="preserve"> by a third party and which interfaces with the </w:t>
            </w:r>
            <w:r w:rsidR="009D5D7B">
              <w:rPr>
                <w:color w:val="000000"/>
              </w:rPr>
              <w:t>Consultant</w:t>
            </w:r>
            <w:r>
              <w:rPr>
                <w:color w:val="000000"/>
              </w:rPr>
              <w:t xml:space="preserve"> System or which is necessary for the </w:t>
            </w:r>
            <w:r w:rsidR="009D5D7B">
              <w:rPr>
                <w:color w:val="000000"/>
              </w:rPr>
              <w:t>Client</w:t>
            </w:r>
            <w:r>
              <w:rPr>
                <w:color w:val="000000"/>
              </w:rPr>
              <w:t xml:space="preserve"> to benefit from the </w:t>
            </w:r>
            <w:r w:rsidR="00AC3F01">
              <w:rPr>
                <w:color w:val="000000"/>
              </w:rPr>
              <w:t>Services</w:t>
            </w:r>
            <w:r>
              <w:rPr>
                <w:color w:val="000000"/>
              </w:rPr>
              <w:t>;</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 xml:space="preserve"> System and the </w:t>
            </w:r>
            <w:r w:rsidR="009D5D7B">
              <w:rPr>
                <w:color w:val="000000"/>
              </w:rPr>
              <w:t>Consultant</w:t>
            </w:r>
            <w:r>
              <w:rPr>
                <w:color w:val="000000"/>
              </w:rPr>
              <w:t xml:space="preserve">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register of information assets to be created and maintained by the </w:t>
            </w:r>
            <w:r w:rsidR="009D5D7B">
              <w:rPr>
                <w:color w:val="000000"/>
              </w:rPr>
              <w:t>Consultant</w:t>
            </w:r>
            <w:r>
              <w:rPr>
                <w:color w:val="000000"/>
              </w:rPr>
              <w:t xml:space="preserve"> throughout the carrying out of the </w:t>
            </w:r>
            <w:r w:rsidR="00AC3F01">
              <w:rPr>
                <w:color w:val="000000"/>
              </w:rPr>
              <w:t>Services</w:t>
            </w:r>
            <w:r>
              <w:rPr>
                <w:color w:val="000000"/>
              </w:rPr>
              <w:t xml:space="preserve"> as described in the Contract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AC3F01">
              <w:rPr>
                <w:color w:val="000000"/>
              </w:rPr>
              <w:t>Services</w:t>
            </w:r>
            <w:r>
              <w:rPr>
                <w:color w:val="000000"/>
              </w:rPr>
              <w: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t>
            </w:r>
            <w:r w:rsidR="00AC3F01">
              <w:rPr>
                <w:color w:val="000000"/>
              </w:rPr>
              <w:t>Services</w:t>
            </w:r>
            <w:r>
              <w:rPr>
                <w:color w:val="000000"/>
              </w:rPr>
              <w:t xml:space="preserve"> but excluding know how already in the </w:t>
            </w:r>
            <w:r w:rsidR="009D5D7B">
              <w:rPr>
                <w:color w:val="000000"/>
              </w:rPr>
              <w:t>Consultant</w:t>
            </w:r>
            <w:r>
              <w:rPr>
                <w:color w:val="000000"/>
              </w:rPr>
              <w:t xml:space="preserve">'s or the </w:t>
            </w:r>
            <w:r w:rsidR="009D5D7B">
              <w:rPr>
                <w:color w:val="000000"/>
              </w:rPr>
              <w:t>Client</w:t>
            </w:r>
            <w:r>
              <w:rPr>
                <w:color w:val="000000"/>
              </w:rPr>
              <w:t>'s possession before this contract;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means, in relation to a </w:t>
            </w:r>
            <w:r w:rsidR="00AC3F01">
              <w:rPr>
                <w:color w:val="000000"/>
              </w:rPr>
              <w:t>sub-contractor</w:t>
            </w:r>
            <w:r>
              <w:rPr>
                <w:color w:val="000000"/>
              </w:rPr>
              <w:t xml:space="preserve">, one who has been placed on List x in accordance with Ministry of Defence guidelines and procedures, due to that Sub </w:t>
            </w:r>
            <w:r w:rsidR="009D5D7B">
              <w:rPr>
                <w:color w:val="000000"/>
              </w:rPr>
              <w:t>Consultant</w:t>
            </w:r>
            <w:r>
              <w:rPr>
                <w:color w:val="000000"/>
              </w:rPr>
              <w:t xml:space="preserve">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 contract,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the </w:t>
            </w:r>
            <w:r w:rsidR="009D5D7B">
              <w:rPr>
                <w:color w:val="000000"/>
              </w:rPr>
              <w:t>Client</w:t>
            </w:r>
            <w:r>
              <w:rPr>
                <w:color w:val="000000"/>
              </w:rPr>
              <w:t xml:space="preserve">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9D5D7B">
              <w:rPr>
                <w:color w:val="000000"/>
              </w:rPr>
              <w:t>Consultant</w:t>
            </w:r>
            <w:r>
              <w:rPr>
                <w:color w:val="000000"/>
              </w:rPr>
              <w:t>'s 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 xml:space="preserve">means the requirements in the Contract relating to security of the carrying out of the </w:t>
            </w:r>
            <w:r w:rsidR="00AC3F01">
              <w:rPr>
                <w:color w:val="000000"/>
              </w:rPr>
              <w:t>Services</w:t>
            </w:r>
            <w:r>
              <w:rPr>
                <w:color w:val="000000"/>
              </w:rPr>
              <w:t xml:space="preserve"> (if any) or such other requirements as the </w:t>
            </w:r>
            <w:r w:rsidR="009D5D7B">
              <w:rPr>
                <w:color w:val="000000"/>
              </w:rPr>
              <w:t>Client</w:t>
            </w:r>
            <w:r>
              <w:rPr>
                <w:color w:val="000000"/>
              </w:rPr>
              <w:t xml:space="preserve"> may notify to the </w:t>
            </w:r>
            <w:r w:rsidR="009D5D7B">
              <w:rPr>
                <w:color w:val="000000"/>
              </w:rPr>
              <w:t>Consultant</w:t>
            </w:r>
            <w:r>
              <w:rPr>
                <w:color w:val="000000"/>
              </w:rPr>
              <w:t xml:space="preserve">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premises at which the </w:t>
            </w:r>
            <w:r w:rsidR="00AC3F01">
              <w:rPr>
                <w:color w:val="000000"/>
              </w:rPr>
              <w:t>Services</w:t>
            </w:r>
            <w:r>
              <w:rPr>
                <w:color w:val="000000"/>
              </w:rPr>
              <w:t xml:space="preserve"> are carried out or from which the </w:t>
            </w:r>
            <w:r w:rsidR="009D5D7B">
              <w:rPr>
                <w:color w:val="000000"/>
              </w:rPr>
              <w:t>Consultant</w:t>
            </w:r>
            <w:r>
              <w:rPr>
                <w:color w:val="000000"/>
              </w:rPr>
              <w:t xml:space="preserve"> manages, organises or otherwise directs the provision or the use of the </w:t>
            </w:r>
            <w:r w:rsidR="00AC3F01">
              <w:rPr>
                <w:color w:val="000000"/>
              </w:rPr>
              <w:t>Services</w:t>
            </w:r>
            <w:r>
              <w:rPr>
                <w:color w:val="000000"/>
              </w:rPr>
              <w:t xml:space="preserve"> or where any part of the </w:t>
            </w:r>
            <w:r w:rsidR="009D5D7B">
              <w:rPr>
                <w:color w:val="000000"/>
              </w:rPr>
              <w:t>Consultant</w:t>
            </w:r>
            <w:r>
              <w:rPr>
                <w:color w:val="000000"/>
              </w:rPr>
              <w:t xml:space="preserve"> System is situated or where any physical interface with the </w:t>
            </w:r>
            <w:r w:rsidR="009D5D7B">
              <w:rPr>
                <w:color w:val="000000"/>
              </w:rPr>
              <w:t>Client</w:t>
            </w:r>
            <w:r>
              <w:rPr>
                <w:color w:val="000000"/>
              </w:rPr>
              <w:t xml:space="preserve">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9D5D7B">
              <w:rPr>
                <w:color w:val="000000"/>
              </w:rPr>
              <w:t>Consultant</w:t>
            </w:r>
            <w:r>
              <w:rPr>
                <w:color w:val="000000"/>
              </w:rPr>
              <w:t xml:space="preserve">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any software created by the </w:t>
            </w:r>
            <w:r w:rsidR="009D5D7B">
              <w:rPr>
                <w:color w:val="000000"/>
              </w:rPr>
              <w:t>Consultant</w:t>
            </w:r>
            <w:r>
              <w:rPr>
                <w:color w:val="000000"/>
              </w:rPr>
              <w:t xml:space="preserve"> (or by a third party on behalf of the </w:t>
            </w:r>
            <w:r w:rsidR="009D5D7B">
              <w:rPr>
                <w:color w:val="000000"/>
              </w:rPr>
              <w:t>Consultant</w:t>
            </w:r>
            <w:r>
              <w:rPr>
                <w:color w:val="000000"/>
              </w:rPr>
              <w:t>) specifically for the purposes of this contract;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9D5D7B">
              <w:rPr>
                <w:color w:val="000000"/>
              </w:rPr>
              <w:t>Client</w:t>
            </w:r>
            <w:r>
              <w:rPr>
                <w:color w:val="000000"/>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5E31BA">
            <w:pPr>
              <w:pStyle w:val="Style10"/>
              <w:shd w:val="clear" w:color="auto" w:fill="auto"/>
              <w:spacing w:before="200" w:after="60" w:line="288" w:lineRule="auto"/>
              <w:ind w:right="382" w:firstLine="0"/>
              <w:rPr>
                <w:color w:val="000000"/>
              </w:rPr>
            </w:pPr>
            <w:r>
              <w:rPr>
                <w:color w:val="000000"/>
              </w:rPr>
              <w:t xml:space="preserve">the British or international standards, </w:t>
            </w:r>
            <w:r w:rsidR="009D5D7B">
              <w:rPr>
                <w:color w:val="000000"/>
              </w:rPr>
              <w:t>Client</w:t>
            </w:r>
            <w:r>
              <w:rPr>
                <w:color w:val="000000"/>
              </w:rPr>
              <w:t>'s internal policies and procedures, Government codes of practice and guidance together with any other specified policies or procedures referred to in this Contract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 xml:space="preserve">software which is proprietary to any third party other than an Affiliate of the </w:t>
            </w:r>
            <w:r w:rsidR="009D5D7B">
              <w:rPr>
                <w:color w:val="000000"/>
              </w:rPr>
              <w:t>Consultant</w:t>
            </w:r>
            <w:r>
              <w:rPr>
                <w:color w:val="000000"/>
              </w:rPr>
              <w:t xml:space="preserve"> which is or will be used by the </w:t>
            </w:r>
            <w:r w:rsidR="009D5D7B">
              <w:rPr>
                <w:color w:val="000000"/>
              </w:rPr>
              <w:t>Consultant</w:t>
            </w:r>
            <w:r>
              <w:rPr>
                <w:color w:val="000000"/>
              </w:rPr>
              <w:t xml:space="preserve"> for the purposes of carrying out of the </w:t>
            </w:r>
            <w:r w:rsidR="00AC3F01">
              <w:rPr>
                <w:color w:val="000000"/>
              </w:rPr>
              <w:t>Services</w:t>
            </w:r>
            <w:r>
              <w:rPr>
                <w:color w:val="000000"/>
              </w:rPr>
              <w:t>; and</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42743">
      <w:pPr>
        <w:pStyle w:val="Style10"/>
        <w:numPr>
          <w:ilvl w:val="1"/>
          <w:numId w:val="33"/>
        </w:numPr>
        <w:shd w:val="clear" w:color="auto" w:fill="auto"/>
        <w:spacing w:after="240" w:line="288" w:lineRule="auto"/>
        <w:ind w:right="380"/>
      </w:pPr>
      <w:r>
        <w:rPr>
          <w:color w:val="000000"/>
        </w:rPr>
        <w:t>Introduction</w:t>
      </w:r>
    </w:p>
    <w:p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r w:rsidR="00AC3F01">
        <w:rPr>
          <w:color w:val="000000"/>
        </w:rPr>
        <w:t>Services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wider aspects of security relating to carrying out of the </w:t>
      </w:r>
      <w:r w:rsidR="00AC3F01">
        <w:rPr>
          <w:color w:val="000000"/>
        </w:rPr>
        <w:t>Services</w:t>
      </w:r>
      <w:r>
        <w:rPr>
          <w:color w:val="000000"/>
        </w:rPr>
        <w:t>;</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The </w:t>
      </w:r>
      <w:r w:rsidR="009D5D7B">
        <w:rPr>
          <w:color w:val="000000"/>
        </w:rPr>
        <w:t>Consultant</w:t>
      </w:r>
      <w:r>
        <w:rPr>
          <w:color w:val="000000"/>
        </w:rPr>
        <w:t xml:space="preserve"> acknowledges that the </w:t>
      </w:r>
      <w:r w:rsidR="009D5D7B">
        <w:rPr>
          <w:color w:val="000000"/>
        </w:rPr>
        <w:t>Client</w:t>
      </w:r>
      <w:r>
        <w:rPr>
          <w:color w:val="000000"/>
        </w:rPr>
        <w:t xml:space="preserve">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on the security provided by the ISMS.</w:t>
      </w:r>
      <w:r w:rsidR="00A54912">
        <w:rPr>
          <w:color w:val="000000"/>
        </w:rPr>
        <w:t xml:space="preserve"> </w:t>
      </w:r>
    </w:p>
    <w:p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t xml:space="preserve">The </w:t>
      </w:r>
      <w:r w:rsidR="009D5D7B">
        <w:rPr>
          <w:color w:val="000000"/>
        </w:rPr>
        <w:t>Consultant</w:t>
      </w:r>
      <w:r>
        <w:rPr>
          <w:color w:val="000000"/>
        </w:rPr>
        <w:t xml:space="preserve"> shall be responsible for the effective performance of the ISMS and shall at all times pr</w:t>
      </w:r>
      <w:r w:rsidR="00A54912">
        <w:rPr>
          <w:color w:val="000000"/>
        </w:rPr>
        <w:t>ovide a level of security which</w:t>
      </w:r>
    </w:p>
    <w:p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 this contract;</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9D5D7B">
        <w:rPr>
          <w:color w:val="000000"/>
        </w:rPr>
        <w:t>Client</w:t>
      </w:r>
      <w:r>
        <w:rPr>
          <w:color w:val="000000"/>
        </w:rPr>
        <w:t>'s ICT standards.</w:t>
      </w:r>
    </w:p>
    <w:p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w:t>
      </w:r>
      <w:r w:rsidR="009D5D7B">
        <w:rPr>
          <w:color w:val="000000"/>
        </w:rPr>
        <w:t>Consultant</w:t>
      </w:r>
      <w:r>
        <w:rPr>
          <w:color w:val="000000"/>
        </w:rPr>
        <w:t xml:space="preserve"> gives an early warning to the Architect/Contract Administrator of such inconsistency immediately upon becoming aware of the same, and the Architect/Contract Administrator shall, as soon as practicable, advise the </w:t>
      </w:r>
      <w:r w:rsidR="009D5D7B">
        <w:rPr>
          <w:color w:val="000000"/>
        </w:rPr>
        <w:t>Consultant</w:t>
      </w:r>
      <w:r>
        <w:rPr>
          <w:color w:val="000000"/>
        </w:rPr>
        <w:t xml:space="preserve"> which provision the </w:t>
      </w:r>
      <w:r w:rsidR="009D5D7B">
        <w:rPr>
          <w:color w:val="000000"/>
        </w:rPr>
        <w:t>Consultant</w:t>
      </w:r>
      <w:r>
        <w:rPr>
          <w:color w:val="000000"/>
        </w:rPr>
        <w:t xml:space="preserve"> shall be required to comply with.</w:t>
      </w:r>
    </w:p>
    <w:p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rsidR="005E31BA"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The </w:t>
      </w:r>
      <w:r w:rsidR="009D5D7B">
        <w:rPr>
          <w:color w:val="000000"/>
        </w:rPr>
        <w:t>Consultant</w:t>
      </w:r>
      <w:r>
        <w:rPr>
          <w:color w:val="000000"/>
        </w:rPr>
        <w:t xml:space="preserve">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be approved, by the Architect/Contract Administrator, tested in accordance with the provisions relating to testing as set out in the Contract (if any) or as otherwise agreed between the parties, periodically updated and audited in accordance with ISO/IEC 27001.</w:t>
      </w:r>
    </w:p>
    <w:p w:rsidR="005E31BA" w:rsidRDefault="005E31BA">
      <w:pPr>
        <w:widowControl/>
        <w:rPr>
          <w:rFonts w:ascii="Arial" w:hAnsi="Arial" w:cs="Arial"/>
          <w:sz w:val="20"/>
          <w:szCs w:val="20"/>
        </w:rPr>
      </w:pPr>
      <w:r>
        <w:br w:type="page"/>
      </w:r>
    </w:p>
    <w:p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 xml:space="preserve">The </w:t>
      </w:r>
      <w:r w:rsidR="009D5D7B">
        <w:rPr>
          <w:color w:val="000000"/>
        </w:rPr>
        <w:t>Consultant</w:t>
      </w:r>
      <w:r>
        <w:rPr>
          <w:color w:val="000000"/>
        </w:rPr>
        <w:t xml:space="preserve"> shall develop and maintain a Security Management Plan in accordance with this Schedule to apply during the carrying out of the </w:t>
      </w:r>
      <w:r w:rsidR="00AC3F01">
        <w:rPr>
          <w:color w:val="000000"/>
        </w:rPr>
        <w:t>Services</w:t>
      </w:r>
      <w:r>
        <w:rPr>
          <w:color w:val="000000"/>
        </w:rPr>
        <w:t>.</w:t>
      </w:r>
    </w:p>
    <w:p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9D5D7B">
        <w:rPr>
          <w:color w:val="000000"/>
        </w:rPr>
        <w:t>Consultant</w:t>
      </w:r>
      <w:r>
        <w:rPr>
          <w:color w:val="000000"/>
        </w:rPr>
        <w:t xml:space="preserve"> shall comply with its obligations set out in the Security Management Plan.</w:t>
      </w:r>
    </w:p>
    <w:p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 xml:space="preserve">Both the ISMS and the Security Management Plan shall, unless otherwise specified by the </w:t>
      </w:r>
      <w:r w:rsidR="009D5D7B">
        <w:rPr>
          <w:color w:val="000000"/>
        </w:rPr>
        <w:t>Client</w:t>
      </w:r>
      <w:r>
        <w:rPr>
          <w:color w:val="000000"/>
        </w:rPr>
        <w:t xml:space="preserve">, aim to protect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including the Site, the </w:t>
      </w:r>
      <w:r w:rsidR="009D5D7B">
        <w:rPr>
          <w:color w:val="000000"/>
        </w:rPr>
        <w:t>Consultant</w:t>
      </w:r>
      <w:r>
        <w:rPr>
          <w:color w:val="000000"/>
        </w:rPr>
        <w:t xml:space="preserve"> System and any ICT, information and data (including the </w:t>
      </w:r>
      <w:r w:rsidR="009D5D7B">
        <w:rPr>
          <w:color w:val="000000"/>
        </w:rPr>
        <w:t>Client</w:t>
      </w:r>
      <w:r>
        <w:rPr>
          <w:color w:val="000000"/>
        </w:rPr>
        <w:t xml:space="preserve"> Confidential Information and the </w:t>
      </w:r>
      <w:r w:rsidR="009D5D7B">
        <w:rPr>
          <w:color w:val="000000"/>
        </w:rPr>
        <w:t>Client</w:t>
      </w:r>
      <w:r>
        <w:rPr>
          <w:color w:val="000000"/>
        </w:rPr>
        <w:t xml:space="preserve"> Data) to the extent used by the </w:t>
      </w:r>
      <w:r w:rsidR="009D5D7B">
        <w:rPr>
          <w:color w:val="000000"/>
        </w:rPr>
        <w:t>Client</w:t>
      </w:r>
      <w:r>
        <w:rPr>
          <w:color w:val="000000"/>
        </w:rPr>
        <w:t xml:space="preserve"> or the </w:t>
      </w:r>
      <w:r w:rsidR="009D5D7B">
        <w:rPr>
          <w:color w:val="000000"/>
        </w:rPr>
        <w:t>Consultant</w:t>
      </w:r>
      <w:r>
        <w:rPr>
          <w:color w:val="000000"/>
        </w:rPr>
        <w:t xml:space="preserve"> in connection with this contract.</w:t>
      </w:r>
    </w:p>
    <w:p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Within 20 Working Days after the Contract Date and in accordance with paragraph</w:t>
      </w:r>
      <w:r w:rsidR="00A62A97">
        <w:rPr>
          <w:color w:val="000000"/>
        </w:rPr>
        <w:t xml:space="preserve"> 1.4.4</w:t>
      </w:r>
      <w:r>
        <w:rPr>
          <w:color w:val="000000"/>
        </w:rPr>
        <w:t xml:space="preserve"> (Amendment and Revision), the </w:t>
      </w:r>
      <w:r w:rsidR="009D5D7B">
        <w:rPr>
          <w:color w:val="000000"/>
        </w:rPr>
        <w:t>Consultant</w:t>
      </w:r>
      <w:r>
        <w:rPr>
          <w:color w:val="000000"/>
        </w:rPr>
        <w:t xml:space="preserve"> will prepare and deliver to the Architect/Contract Administrator for approval a fully complete and up to date Security Management Plan which will be based on the draft Security Management Plan set out in Appendix 2 of this Part 2 of this Schedule.</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w:t>
      </w:r>
      <w:r w:rsidR="009D5D7B">
        <w:rPr>
          <w:color w:val="000000"/>
        </w:rPr>
        <w:t>Consultant</w:t>
      </w:r>
      <w:r>
        <w:rPr>
          <w:color w:val="000000"/>
        </w:rPr>
        <w:t xml:space="preserve"> shall amend it within 10 Working Days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and in any event no longer than 15 Working Days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r>
        <w:rPr>
          <w:color w:val="000000"/>
        </w:rPr>
        <w:t>schedule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set out the security measures to be implemented and maintained by the </w:t>
      </w:r>
      <w:r w:rsidR="009D5D7B">
        <w:rPr>
          <w:color w:val="000000"/>
        </w:rPr>
        <w:t>Consultant</w:t>
      </w:r>
      <w:r>
        <w:rPr>
          <w:color w:val="000000"/>
        </w:rPr>
        <w:t xml:space="preserve"> in relation to all aspects of the </w:t>
      </w:r>
      <w:r w:rsidR="00AC3F01">
        <w:rPr>
          <w:color w:val="000000"/>
        </w:rPr>
        <w:t>Services</w:t>
      </w:r>
      <w:r>
        <w:rPr>
          <w:color w:val="000000"/>
        </w:rPr>
        <w:t xml:space="preserve"> and all processes associated with carrying out the </w:t>
      </w:r>
      <w:r w:rsidR="00AC3F01">
        <w:rPr>
          <w:color w:val="000000"/>
        </w:rPr>
        <w:t>Services</w:t>
      </w:r>
      <w:r>
        <w:rPr>
          <w:color w:val="000000"/>
        </w:rPr>
        <w:t xml:space="preserve"> and shall at all times comply with and specify security measures and procedures which are sufficient to ensure that the </w:t>
      </w:r>
      <w:r w:rsidR="00AC3F01">
        <w:rPr>
          <w:color w:val="000000"/>
        </w:rPr>
        <w:t>Services</w:t>
      </w:r>
      <w:r>
        <w:rPr>
          <w:color w:val="000000"/>
        </w:rPr>
        <w:t xml:space="preserve">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(including the draft version) should also set out the plans for transiting all security arrangements and responsibilities from those in place at the Contract Date to those incorporated in the </w:t>
      </w:r>
      <w:r w:rsidR="009D5D7B">
        <w:rPr>
          <w:color w:val="000000"/>
        </w:rPr>
        <w:t>Consultant</w:t>
      </w:r>
      <w:r>
        <w:rPr>
          <w:color w:val="000000"/>
        </w:rPr>
        <w:t xml:space="preserve">'s ISMS at the date notified by the Architect/Contract Administrator to the </w:t>
      </w:r>
      <w:r w:rsidR="009D5D7B">
        <w:rPr>
          <w:color w:val="000000"/>
        </w:rPr>
        <w:t>Consultant</w:t>
      </w:r>
      <w:r>
        <w:rPr>
          <w:color w:val="000000"/>
        </w:rPr>
        <w:t xml:space="preserve"> for the </w:t>
      </w:r>
      <w:r w:rsidR="009D5D7B">
        <w:rPr>
          <w:color w:val="000000"/>
        </w:rPr>
        <w:t>Consultant</w:t>
      </w:r>
      <w:r>
        <w:rPr>
          <w:color w:val="000000"/>
        </w:rPr>
        <w:t xml:space="preserve"> to meet the full obligations of the Security Requirements.</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will be structured in accordance with ISO/IEC27001 and ISO/IEC27002, cross-referencing if necessary to other schedules of this Contract which cover specific areas included within that standard.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Security Management Plan shall be written in plain English in language which is readily comprehensible to the staff of the </w:t>
      </w:r>
      <w:r w:rsidR="009D5D7B">
        <w:rPr>
          <w:color w:val="000000"/>
        </w:rPr>
        <w:t>Consultant</w:t>
      </w:r>
      <w:r>
        <w:rPr>
          <w:color w:val="000000"/>
        </w:rPr>
        <w:t xml:space="preserve"> and the </w:t>
      </w:r>
      <w:r w:rsidR="009D5D7B">
        <w:rPr>
          <w:color w:val="000000"/>
        </w:rPr>
        <w:t>Client</w:t>
      </w:r>
      <w:r>
        <w:rPr>
          <w:color w:val="000000"/>
        </w:rPr>
        <w:t xml:space="preserve"> engaged in the </w:t>
      </w:r>
      <w:r w:rsidR="00AC3F01">
        <w:rPr>
          <w:color w:val="000000"/>
        </w:rPr>
        <w:t>Services</w:t>
      </w:r>
      <w:r>
        <w:rPr>
          <w:color w:val="000000"/>
        </w:rPr>
        <w:t xml:space="preserve"> and shall only reference documents which are in the possession of the </w:t>
      </w:r>
      <w:r w:rsidR="009D5D7B">
        <w:rPr>
          <w:color w:val="000000"/>
        </w:rPr>
        <w:t>Client</w:t>
      </w:r>
      <w:r>
        <w:rPr>
          <w:color w:val="000000"/>
        </w:rPr>
        <w:t xml:space="preserve"> or whose location is otherwise specified in this schedule.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ISMS and Security Management Plan will be fully reviewed and updated by the </w:t>
      </w:r>
      <w:r w:rsidR="009D5D7B">
        <w:rPr>
          <w:color w:val="000000"/>
        </w:rPr>
        <w:t>Consultant</w:t>
      </w:r>
      <w:r>
        <w:rPr>
          <w:color w:val="000000"/>
        </w:rPr>
        <w:t xml:space="preserve"> annually or from time to time to reflect:</w:t>
      </w:r>
    </w:p>
    <w:p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 xml:space="preserve">any change or proposed change to the </w:t>
      </w:r>
      <w:r w:rsidR="009D5D7B">
        <w:rPr>
          <w:color w:val="000000"/>
        </w:rPr>
        <w:t>Consultant</w:t>
      </w:r>
      <w:r>
        <w:rPr>
          <w:color w:val="000000"/>
        </w:rPr>
        <w:t xml:space="preserve"> System, the </w:t>
      </w:r>
      <w:r w:rsidR="00AC3F01">
        <w:rPr>
          <w:color w:val="000000"/>
        </w:rPr>
        <w:t>Services</w:t>
      </w:r>
      <w:r>
        <w:rPr>
          <w:color w:val="000000"/>
        </w:rPr>
        <w:t xml:space="preserve"> and/or associated processes;</w:t>
      </w:r>
    </w:p>
    <w:p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t>any reasonable request by the Architect/Contract Administrator.</w:t>
      </w:r>
    </w:p>
    <w:p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The </w:t>
      </w:r>
      <w:r w:rsidR="009D5D7B">
        <w:rPr>
          <w:color w:val="000000"/>
        </w:rPr>
        <w:t>Consultant</w:t>
      </w:r>
      <w:r w:rsidRPr="00A54912">
        <w:rPr>
          <w:color w:val="000000"/>
        </w:rPr>
        <w:t xml:space="preserve"> will provide the Architect/Contract Administrator</w:t>
      </w:r>
      <w:r w:rsidR="00A54912" w:rsidRPr="00A54912">
        <w:rPr>
          <w:color w:val="000000"/>
        </w:rPr>
        <w:t xml:space="preserve"> </w:t>
      </w:r>
      <w:r w:rsidRPr="00A54912">
        <w:rPr>
          <w:color w:val="000000"/>
        </w:rPr>
        <w:t xml:space="preserve">with the results of such reviews as soon as reasonably practicable after their completion and amend the ISMS and Security Management Plan at no additional cost to the </w:t>
      </w:r>
      <w:r w:rsidR="009D5D7B">
        <w:rPr>
          <w:color w:val="000000"/>
        </w:rPr>
        <w:t>Client</w:t>
      </w:r>
      <w:r w:rsidRPr="00A54912">
        <w:rPr>
          <w:color w:val="000000"/>
        </w:rPr>
        <w:t>. The results of the review should include, without limitation:</w:t>
      </w:r>
    </w:p>
    <w:p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On receipt of the results of such reviews, the Architect/</w:t>
      </w:r>
      <w:r w:rsidR="00930C16">
        <w:rPr>
          <w:color w:val="000000"/>
        </w:rPr>
        <w:t xml:space="preserve"> </w:t>
      </w:r>
      <w:r w:rsidRPr="00930C16">
        <w:rPr>
          <w:color w:val="000000"/>
        </w:rPr>
        <w:t>Contract</w:t>
      </w:r>
      <w:r w:rsidR="00930C16" w:rsidRPr="00930C16">
        <w:rPr>
          <w:color w:val="000000"/>
        </w:rPr>
        <w:t xml:space="preserve"> </w:t>
      </w:r>
      <w:r w:rsidRPr="00930C16">
        <w:rPr>
          <w:color w:val="000000"/>
        </w:rPr>
        <w:t>Administrator will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AD148A" w:rsidP="00642743">
      <w:pPr>
        <w:pStyle w:val="Style10"/>
        <w:numPr>
          <w:ilvl w:val="3"/>
          <w:numId w:val="33"/>
        </w:numPr>
        <w:shd w:val="clear" w:color="auto" w:fill="auto"/>
        <w:spacing w:after="240" w:line="288" w:lineRule="auto"/>
        <w:ind w:left="3119" w:right="380" w:hanging="992"/>
        <w:jc w:val="both"/>
      </w:pPr>
      <w:r w:rsidRPr="00930C16">
        <w:rPr>
          <w:color w:val="000000"/>
        </w:rPr>
        <w:t xml:space="preserve">Any change or amendment which the </w:t>
      </w:r>
      <w:r w:rsidR="009D5D7B">
        <w:rPr>
          <w:color w:val="000000"/>
        </w:rPr>
        <w:t>Consultant</w:t>
      </w:r>
      <w:r w:rsidRPr="00930C16">
        <w:rPr>
          <w:color w:val="000000"/>
        </w:rPr>
        <w:t xml:space="preserve"> proposes to</w:t>
      </w:r>
      <w:r w:rsidR="00930C16" w:rsidRPr="00930C16">
        <w:rPr>
          <w:color w:val="000000"/>
        </w:rPr>
        <w:t xml:space="preserve"> </w:t>
      </w:r>
      <w:r w:rsidRPr="00930C16">
        <w:rPr>
          <w:color w:val="000000"/>
        </w:rPr>
        <w:t xml:space="preserve">make to the ISMS or Security Management Plan (as a result of a Architect/Contract Administrator's request or change to the </w:t>
      </w:r>
      <w:r w:rsidR="00AC3F01">
        <w:rPr>
          <w:color w:val="000000"/>
        </w:rPr>
        <w:t>Services</w:t>
      </w:r>
      <w:r w:rsidRPr="00930C16">
        <w:rPr>
          <w:color w:val="000000"/>
        </w:rPr>
        <w:t xml:space="preserve"> or otherwise) shall be subject to the early warning procedure and shall not be implemented until approved in writing by the Architect/Contract Administrator.</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9D5D7B">
        <w:rPr>
          <w:color w:val="000000"/>
        </w:rPr>
        <w:t>Consultant</w:t>
      </w:r>
      <w:r w:rsidRPr="00930C16">
        <w:rPr>
          <w:color w:val="000000"/>
        </w:rPr>
        <w:t xml:space="preserve"> 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 Architect/Contract Administrator.</w:t>
      </w:r>
    </w:p>
    <w:p w:rsidR="001E62C9" w:rsidRPr="00623436" w:rsidRDefault="00AD148A" w:rsidP="00642743">
      <w:pPr>
        <w:pStyle w:val="Style10"/>
        <w:numPr>
          <w:ilvl w:val="3"/>
          <w:numId w:val="33"/>
        </w:numPr>
        <w:shd w:val="clear" w:color="auto" w:fill="auto"/>
        <w:spacing w:after="240" w:line="288" w:lineRule="auto"/>
        <w:ind w:left="3119" w:right="380" w:hanging="992"/>
        <w:jc w:val="both"/>
      </w:pPr>
      <w:r>
        <w:rPr>
          <w:color w:val="000000"/>
        </w:rPr>
        <w:t xml:space="preserve">The Architect/Contract Administrator shall be entitled to witness the conduct of the Security Tests. The </w:t>
      </w:r>
      <w:r w:rsidR="009D5D7B">
        <w:rPr>
          <w:color w:val="000000"/>
        </w:rPr>
        <w:t>Consultant</w:t>
      </w:r>
      <w:r>
        <w:rPr>
          <w:color w:val="000000"/>
        </w:rPr>
        <w:t xml:space="preserve"> shall provide the Architect/Contract Administrator with the results of such</w:t>
      </w:r>
      <w:r w:rsidR="00623436">
        <w:rPr>
          <w:color w:val="000000"/>
        </w:rPr>
        <w:t xml:space="preserve"> </w:t>
      </w:r>
    </w:p>
    <w:p w:rsidR="00B45808" w:rsidRPr="00930C16" w:rsidRDefault="00AD148A" w:rsidP="00623436">
      <w:pPr>
        <w:pStyle w:val="Style10"/>
        <w:shd w:val="clear" w:color="auto" w:fill="auto"/>
        <w:spacing w:after="240" w:line="288" w:lineRule="auto"/>
        <w:ind w:left="3119" w:right="380" w:firstLine="0"/>
        <w:jc w:val="both"/>
        <w:rPr>
          <w:color w:val="000000"/>
        </w:rPr>
      </w:pPr>
      <w:r>
        <w:rPr>
          <w:color w:val="000000"/>
        </w:rPr>
        <w:t xml:space="preserve">tests (in a form approved by the </w:t>
      </w:r>
      <w:r w:rsidR="009D5D7B">
        <w:rPr>
          <w:color w:val="000000"/>
        </w:rPr>
        <w:t>Client</w:t>
      </w:r>
      <w:r>
        <w:rPr>
          <w:color w:val="000000"/>
        </w:rPr>
        <w:t xml:space="preserve"> in advance) as soon as practicable after completion of each Security Test.</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Without prejudice to any other right of audit or access granted to the </w:t>
      </w:r>
      <w:r w:rsidR="009D5D7B">
        <w:rPr>
          <w:color w:val="000000"/>
        </w:rPr>
        <w:t>Client</w:t>
      </w:r>
      <w:r>
        <w:rPr>
          <w:color w:val="000000"/>
        </w:rPr>
        <w:t xml:space="preserve"> pursuant to this contract, the Architect/Contract Administrator and/or its authorised representatives shall be entitled, at any time and without giving notice to the </w:t>
      </w:r>
      <w:r w:rsidR="009D5D7B">
        <w:rPr>
          <w:color w:val="000000"/>
        </w:rPr>
        <w:t>Consultant</w:t>
      </w:r>
      <w:r>
        <w:rPr>
          <w:color w:val="000000"/>
        </w:rPr>
        <w:t xml:space="preserve">, to carry out such tests (including penetration tests) as it may deem necessary in relation to the ISMS and the </w:t>
      </w:r>
      <w:r w:rsidR="009D5D7B">
        <w:rPr>
          <w:color w:val="000000"/>
        </w:rPr>
        <w:t>Consultant</w:t>
      </w:r>
      <w:r>
        <w:rPr>
          <w:color w:val="000000"/>
        </w:rPr>
        <w:t xml:space="preserve">'s compliance with the ISMS and the Security Management Plan. The Architect/Contract Administrator may notify the </w:t>
      </w:r>
      <w:r w:rsidR="009D5D7B">
        <w:rPr>
          <w:color w:val="000000"/>
        </w:rPr>
        <w:t>Consultant</w:t>
      </w:r>
      <w:r>
        <w:rPr>
          <w:color w:val="000000"/>
        </w:rPr>
        <w:t xml:space="preserve"> of the results of such tests after completion of each such test. Security Tests shall be designed and implemented so as to minimise the impact on the carrying out the </w:t>
      </w:r>
      <w:r w:rsidR="00AC3F01">
        <w:rPr>
          <w:color w:val="000000"/>
        </w:rPr>
        <w:t>Services</w:t>
      </w:r>
      <w:r>
        <w:rPr>
          <w:color w:val="000000"/>
        </w:rPr>
        <w:t xml:space="preserve">. If such tests adversely affect the </w:t>
      </w:r>
      <w:r w:rsidR="009D5D7B">
        <w:rPr>
          <w:color w:val="000000"/>
        </w:rPr>
        <w:t>Consultant</w:t>
      </w:r>
      <w:r>
        <w:rPr>
          <w:color w:val="000000"/>
        </w:rPr>
        <w:t xml:space="preserve">'s ability to carry out the </w:t>
      </w:r>
      <w:r w:rsidR="00AC3F01">
        <w:rPr>
          <w:color w:val="000000"/>
        </w:rPr>
        <w:t>Services</w:t>
      </w:r>
      <w:r>
        <w:rPr>
          <w:color w:val="000000"/>
        </w:rPr>
        <w:t xml:space="preserve"> in accordance with the </w:t>
      </w:r>
      <w:r w:rsidR="009D5D7B">
        <w:rPr>
          <w:color w:val="000000"/>
        </w:rPr>
        <w:t>Client</w:t>
      </w:r>
      <w:r>
        <w:rPr>
          <w:color w:val="000000"/>
        </w:rPr>
        <w:t xml:space="preserve">'s Requirements, the </w:t>
      </w:r>
      <w:r w:rsidR="009D5D7B">
        <w:rPr>
          <w:color w:val="000000"/>
        </w:rPr>
        <w:t>Consultant</w:t>
      </w:r>
      <w:r>
        <w:rPr>
          <w:color w:val="000000"/>
        </w:rPr>
        <w:t xml:space="preserve"> shall be granted relief against any resultant under-performance for the period of the tests.</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1.4.5.2 </w:t>
      </w:r>
      <w:r>
        <w:rPr>
          <w:color w:val="000000"/>
        </w:rPr>
        <w:t xml:space="preserve"> or</w:t>
      </w:r>
      <w:r w:rsidR="007146C0">
        <w:rPr>
          <w:color w:val="000000"/>
        </w:rPr>
        <w:t xml:space="preserve"> 1.4.5.3</w:t>
      </w:r>
      <w:r>
        <w:rPr>
          <w:color w:val="000000"/>
        </w:rPr>
        <w:t xml:space="preserve"> above reveals any actual or potential Breach of Security, the </w:t>
      </w:r>
      <w:r w:rsidR="009D5D7B">
        <w:rPr>
          <w:color w:val="000000"/>
        </w:rPr>
        <w:t>Consultant</w:t>
      </w:r>
      <w:r>
        <w:rPr>
          <w:color w:val="000000"/>
        </w:rPr>
        <w:t xml:space="preserve"> shall promptly notify the Architect/Contract Administrator of any changes to the ISMS and to the Security Management Plan (and the implementation thereof) which the </w:t>
      </w:r>
      <w:r w:rsidR="009D5D7B">
        <w:rPr>
          <w:color w:val="000000"/>
        </w:rPr>
        <w:t>Consultant</w:t>
      </w:r>
      <w:r>
        <w:rPr>
          <w:color w:val="000000"/>
        </w:rPr>
        <w:t xml:space="preserve"> proposes to make in order to correct such failure or weakness. Subject to the Architect/Contract Administrator's approval in accordance with paragraph</w:t>
      </w:r>
      <w:r w:rsidR="007146C0">
        <w:rPr>
          <w:color w:val="000000"/>
        </w:rPr>
        <w:t xml:space="preserve"> (i)</w:t>
      </w:r>
      <w:r>
        <w:rPr>
          <w:rStyle w:val="CharStyle71"/>
          <w:color w:val="000000"/>
        </w:rPr>
        <w:t>,</w:t>
      </w:r>
      <w:r>
        <w:rPr>
          <w:color w:val="000000"/>
        </w:rPr>
        <w:t xml:space="preserve"> the </w:t>
      </w:r>
      <w:r w:rsidR="009D5D7B">
        <w:rPr>
          <w:color w:val="000000"/>
        </w:rPr>
        <w:t>Consultant</w:t>
      </w:r>
      <w:r>
        <w:rPr>
          <w:color w:val="000000"/>
        </w:rPr>
        <w:t xml:space="preserve">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9D5D7B">
        <w:rPr>
          <w:color w:val="000000"/>
        </w:rPr>
        <w:t>Client</w:t>
      </w:r>
      <w:r>
        <w:rPr>
          <w:color w:val="000000"/>
        </w:rPr>
        <w:t>.</w:t>
      </w:r>
    </w:p>
    <w:p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w:t>
      </w:r>
      <w:r w:rsidR="009D5D7B">
        <w:rPr>
          <w:color w:val="000000"/>
        </w:rPr>
        <w:t>Consultant</w:t>
      </w:r>
      <w:r>
        <w:rPr>
          <w:color w:val="000000"/>
        </w:rPr>
        <w:t xml:space="preserve"> shall obtain independent certification of the ISMS to ISO/IEC 27001 within 12 months of the Contract Date and shall maintain such certification for the duration of the contract.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In the event that paragraph</w:t>
      </w:r>
      <w:r w:rsidR="007146C0">
        <w:rPr>
          <w:color w:val="000000"/>
        </w:rPr>
        <w:t xml:space="preserve"> 1.5.1</w:t>
      </w:r>
      <w:r>
        <w:rPr>
          <w:color w:val="000000"/>
        </w:rPr>
        <w:t xml:space="preserve"> above applies, if certain parts of the ISMS do not conform to Good Industry</w:t>
      </w:r>
      <w:r>
        <w:br w:type="page"/>
      </w:r>
    </w:p>
    <w:p w:rsidR="00B45808" w:rsidRDefault="00AD148A" w:rsidP="00623436">
      <w:pPr>
        <w:pStyle w:val="Style10"/>
        <w:shd w:val="clear" w:color="auto" w:fill="auto"/>
        <w:spacing w:after="240" w:line="288" w:lineRule="auto"/>
        <w:ind w:left="2127" w:right="380" w:firstLine="0"/>
        <w:jc w:val="both"/>
      </w:pPr>
      <w:r>
        <w:rPr>
          <w:color w:val="000000"/>
        </w:rPr>
        <w:t xml:space="preserve">Practice, or controls as described in ISO/IEC 27002 are not consistent with the Security Policy, and, as a result, the </w:t>
      </w:r>
      <w:r w:rsidR="009D5D7B">
        <w:rPr>
          <w:color w:val="000000"/>
        </w:rPr>
        <w:t>Consultant</w:t>
      </w:r>
      <w:r>
        <w:rPr>
          <w:color w:val="000000"/>
        </w:rPr>
        <w:t xml:space="preserve"> reasonably believes that it is not compliant with ISO/IEC 27001, the </w:t>
      </w:r>
      <w:r w:rsidR="009D5D7B">
        <w:rPr>
          <w:color w:val="000000"/>
        </w:rPr>
        <w:t>Consultant</w:t>
      </w:r>
      <w:r>
        <w:rPr>
          <w:color w:val="000000"/>
        </w:rPr>
        <w:t xml:space="preserve"> shall promptly notify the Architect/Contract Administrator of this and the </w:t>
      </w:r>
      <w:r w:rsidR="009D5D7B">
        <w:rPr>
          <w:color w:val="000000"/>
        </w:rPr>
        <w:t>Client</w:t>
      </w:r>
      <w:r>
        <w:rPr>
          <w:color w:val="000000"/>
        </w:rPr>
        <w:t xml:space="preserve"> in its absolute discretion may waive the requirement for certification in respect of the relevant parts.</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The Architect/Contract Administrator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If, on the basis of evidence provided by such audits, it is the Architect/Contract Administrator's reasonable opinion that compliance with the principles and practices of ISO/IEC 27001 is not being achieved by the </w:t>
      </w:r>
      <w:r w:rsidR="009D5D7B">
        <w:rPr>
          <w:color w:val="000000"/>
        </w:rPr>
        <w:t>Consultant</w:t>
      </w:r>
      <w:r>
        <w:rPr>
          <w:color w:val="000000"/>
        </w:rPr>
        <w:t xml:space="preserve">, then the Architect/Contract Administrator shall notify the </w:t>
      </w:r>
      <w:r w:rsidR="009D5D7B">
        <w:rPr>
          <w:color w:val="000000"/>
        </w:rPr>
        <w:t>Consultant</w:t>
      </w:r>
      <w:r>
        <w:rPr>
          <w:color w:val="000000"/>
        </w:rPr>
        <w:t xml:space="preserve"> of the same and give the </w:t>
      </w:r>
      <w:r w:rsidR="009D5D7B">
        <w:rPr>
          <w:color w:val="000000"/>
        </w:rPr>
        <w:t>Consultant</w:t>
      </w:r>
      <w:r>
        <w:rPr>
          <w:color w:val="000000"/>
        </w:rPr>
        <w:t xml:space="preserve"> a reasonable time (having regard to the extent and criticality of any non-compliance and any other relevant circumstances) to become compliant with the principles and practices of ISO/IEC 27001. If the </w:t>
      </w:r>
      <w:r w:rsidR="009D5D7B">
        <w:rPr>
          <w:color w:val="000000"/>
        </w:rPr>
        <w:t>Consultant</w:t>
      </w:r>
      <w:r>
        <w:rPr>
          <w:color w:val="000000"/>
        </w:rPr>
        <w:t xml:space="preserve"> does not become compliant within the required time then the Architect/Contract Administrator has the right to obtain an independent audit against these standards in whole or in part.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w:t>
      </w:r>
      <w:r w:rsidR="009D5D7B">
        <w:rPr>
          <w:color w:val="000000"/>
        </w:rPr>
        <w:t>Consultant</w:t>
      </w:r>
      <w:r>
        <w:rPr>
          <w:color w:val="000000"/>
        </w:rPr>
        <w:t xml:space="preserve"> is found to be non- compliant with the principles and practices of ISO/IEC 27001 then the </w:t>
      </w:r>
      <w:r w:rsidR="009D5D7B">
        <w:rPr>
          <w:color w:val="000000"/>
        </w:rPr>
        <w:t>Consultant</w:t>
      </w:r>
      <w:r>
        <w:rPr>
          <w:color w:val="000000"/>
        </w:rPr>
        <w:t xml:space="preserve"> shall, at its own expense, undertake those actions required in order to achieve the necessary compliance and shall reimburse in full the costs incurred by the </w:t>
      </w:r>
      <w:r w:rsidR="009D5D7B">
        <w:rPr>
          <w:color w:val="000000"/>
        </w:rPr>
        <w:t>Client</w:t>
      </w:r>
      <w:r>
        <w:rPr>
          <w:color w:val="000000"/>
        </w:rPr>
        <w:t xml:space="preserve"> in obtaining such audit.</w:t>
      </w:r>
    </w:p>
    <w:p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9D5D7B">
        <w:rPr>
          <w:color w:val="000000"/>
        </w:rPr>
        <w:t>Consultant</w:t>
      </w:r>
      <w:r>
        <w:rPr>
          <w:color w:val="000000"/>
        </w:rPr>
        <w:t xml:space="preserve"> shall:</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prevent an equivalent breach in the future.</w:t>
      </w:r>
    </w:p>
    <w:p w:rsidR="00B45808" w:rsidRDefault="00AD148A" w:rsidP="00623436">
      <w:pPr>
        <w:pStyle w:val="Style10"/>
        <w:shd w:val="clear" w:color="auto" w:fill="auto"/>
        <w:spacing w:after="240" w:line="288" w:lineRule="auto"/>
        <w:ind w:left="2127" w:right="380" w:firstLine="0"/>
        <w:jc w:val="both"/>
      </w:pPr>
      <w:r>
        <w:rPr>
          <w:color w:val="000000"/>
        </w:rPr>
        <w:t>such steps shall include any action or changes reasonably required by the Architect/Contract Administrator; and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as soon as reasonably practicable provide to the Architect/Contract Administrator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6"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9D5D7B">
              <w:rPr>
                <w:color w:val="000000"/>
              </w:rPr>
              <w:t>Consultant</w:t>
            </w:r>
            <w:r>
              <w:rPr>
                <w:color w:val="000000"/>
              </w:rPr>
              <w:t xml:space="preserve">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on the basis of external testing by an independent certification body of the </w:t>
            </w:r>
            <w:r w:rsidR="009D5D7B">
              <w:rPr>
                <w:color w:val="000000"/>
              </w:rPr>
              <w:t>Consultant</w:t>
            </w:r>
            <w:r>
              <w:rPr>
                <w:color w:val="000000"/>
              </w:rPr>
              <w:t>'s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7"/>
          <w:footerReference w:type="even" r:id="rId18"/>
          <w:headerReference w:type="first" r:id="rId19"/>
          <w:footerReference w:type="first" r:id="rId20"/>
          <w:type w:val="continuous"/>
          <w:pgSz w:w="11909" w:h="16834"/>
          <w:pgMar w:top="1701" w:right="1440" w:bottom="1701" w:left="1440" w:header="0" w:footer="425" w:gutter="0"/>
          <w:cols w:space="720"/>
          <w:noEndnote/>
          <w:docGrid w:linePitch="360"/>
        </w:sectPr>
      </w:pPr>
      <w:r>
        <w:rPr>
          <w:color w:val="auto"/>
          <w:sz w:val="2"/>
          <w:szCs w:val="2"/>
        </w:rPr>
        <w:t xml:space="preserve"> </w:t>
      </w:r>
    </w:p>
    <w:p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 xml:space="preserve">Where the </w:t>
      </w:r>
      <w:r w:rsidR="009D5D7B">
        <w:rPr>
          <w:color w:val="000000"/>
        </w:rPr>
        <w:t>Client</w:t>
      </w:r>
      <w:r w:rsidR="00AD148A">
        <w:rPr>
          <w:color w:val="000000"/>
        </w:rPr>
        <w:t xml:space="preserve">'s Requirements require that the </w:t>
      </w:r>
      <w:r w:rsidR="009D5D7B">
        <w:rPr>
          <w:color w:val="000000"/>
        </w:rPr>
        <w:t>Consultant</w:t>
      </w:r>
      <w:r w:rsidR="00AD148A">
        <w:rPr>
          <w:color w:val="000000"/>
        </w:rPr>
        <w:t xml:space="preserve"> provide a Cyber Essentials Certificate prior to the execution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provide a valid Cyber Essentials Certificate, then on or prior to the commencement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delivers to the </w:t>
      </w:r>
      <w:r w:rsidR="009D5D7B">
        <w:rPr>
          <w:color w:val="000000"/>
        </w:rPr>
        <w:t>Client</w:t>
      </w:r>
      <w:r w:rsidR="00AD148A">
        <w:rPr>
          <w:color w:val="000000"/>
        </w:rPr>
        <w:t xml:space="preserve"> evidence of the same. Where the </w:t>
      </w:r>
      <w:r w:rsidR="009D5D7B">
        <w:rPr>
          <w:color w:val="000000"/>
        </w:rPr>
        <w:t>Consultant</w:t>
      </w:r>
      <w:r w:rsidR="00AD148A">
        <w:rPr>
          <w:color w:val="000000"/>
        </w:rPr>
        <w:t xml:space="preserve"> fails to comply with this paragraph it shall be prohibited from commencing the carrying out of the </w:t>
      </w:r>
      <w:r w:rsidR="00AC3F01">
        <w:rPr>
          <w:color w:val="000000"/>
        </w:rPr>
        <w:t>Services</w:t>
      </w:r>
      <w:r w:rsidR="00AD148A">
        <w:rPr>
          <w:color w:val="000000"/>
        </w:rPr>
        <w:t xml:space="preserve"> under any contract until such time as the </w:t>
      </w:r>
      <w:r w:rsidR="009D5D7B">
        <w:rPr>
          <w:color w:val="000000"/>
        </w:rPr>
        <w:t>Consultant</w:t>
      </w:r>
      <w:r w:rsidR="00AD148A">
        <w:rPr>
          <w:color w:val="000000"/>
        </w:rPr>
        <w:t xml:space="preserve"> has evidenced to the </w:t>
      </w:r>
      <w:r w:rsidR="009D5D7B">
        <w:rPr>
          <w:color w:val="000000"/>
        </w:rPr>
        <w:t>Client</w:t>
      </w:r>
      <w:r w:rsidR="00AD148A">
        <w:rPr>
          <w:color w:val="000000"/>
        </w:rPr>
        <w:t xml:space="preserve"> its compliance with this paragraph 2.1.</w:t>
      </w:r>
    </w:p>
    <w:p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continues to Process Cyber Essentials Scheme Data during the carrying out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 renewal of the Cyber Essentials Certificate on each anniversary of the first applicable certificate obtained by the </w:t>
      </w:r>
      <w:r w:rsidR="009D5D7B">
        <w:rPr>
          <w:color w:val="000000"/>
        </w:rPr>
        <w:t>Consultant</w:t>
      </w:r>
      <w:r w:rsidR="00AD148A">
        <w:rPr>
          <w:color w:val="000000"/>
        </w:rPr>
        <w:t xml:space="preserve"> under paragraph 2.1.</w:t>
      </w:r>
    </w:p>
    <w:p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9D5D7B">
        <w:rPr>
          <w:color w:val="000000"/>
        </w:rPr>
        <w:t>Consultant</w:t>
      </w:r>
      <w:r w:rsidR="00AD148A">
        <w:rPr>
          <w:color w:val="000000"/>
        </w:rPr>
        <w:t xml:space="preserve"> is due to Process Cyber Essentials Scheme Data after the commencement of the </w:t>
      </w:r>
      <w:r w:rsidR="00AC3F01">
        <w:rPr>
          <w:color w:val="000000"/>
        </w:rPr>
        <w:t>Services</w:t>
      </w:r>
      <w:r w:rsidR="00AD148A">
        <w:rPr>
          <w:color w:val="000000"/>
        </w:rPr>
        <w:t xml:space="preserve"> but before completion of the </w:t>
      </w:r>
      <w:r w:rsidR="00AC3F01">
        <w:rPr>
          <w:color w:val="000000"/>
        </w:rPr>
        <w:t>Services</w:t>
      </w:r>
      <w:r w:rsidR="00AD148A">
        <w:rPr>
          <w:color w:val="000000"/>
        </w:rPr>
        <w:t xml:space="preserve"> the </w:t>
      </w:r>
      <w:r w:rsidR="009D5D7B">
        <w:rPr>
          <w:color w:val="000000"/>
        </w:rPr>
        <w:t>Consultant</w:t>
      </w:r>
      <w:r w:rsidR="00AD148A">
        <w:rPr>
          <w:color w:val="000000"/>
        </w:rPr>
        <w:t xml:space="preserve"> shall deliver to the </w:t>
      </w:r>
      <w:r w:rsidR="009D5D7B">
        <w:rPr>
          <w:color w:val="000000"/>
        </w:rPr>
        <w:t>Client</w:t>
      </w:r>
      <w:r w:rsidR="00AD148A">
        <w:rPr>
          <w:color w:val="000000"/>
        </w:rPr>
        <w:t xml:space="preserve"> 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9D5D7B">
        <w:rPr>
          <w:color w:val="000000"/>
        </w:rPr>
        <w:t>Consultant</w:t>
      </w:r>
      <w:r w:rsidR="00AD148A">
        <w:rPr>
          <w:color w:val="000000"/>
        </w:rPr>
        <w:t xml:space="preserve"> Processes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9D5D7B">
        <w:rPr>
          <w:color w:val="000000"/>
        </w:rPr>
        <w:t>Consultant</w:t>
      </w:r>
      <w:r w:rsidR="00AD148A">
        <w:rPr>
          <w:color w:val="000000"/>
        </w:rPr>
        <w:t xml:space="preserve">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9D5D7B">
        <w:rPr>
          <w:color w:val="000000"/>
        </w:rPr>
        <w:t>Consultant</w:t>
      </w:r>
      <w:r w:rsidR="00AD148A">
        <w:rPr>
          <w:color w:val="000000"/>
        </w:rPr>
        <w:t xml:space="preserve"> fails to comply with paragraphs 2.2 or 2.3 (as applicable), the </w:t>
      </w:r>
      <w:r w:rsidR="009D5D7B">
        <w:rPr>
          <w:color w:val="000000"/>
        </w:rPr>
        <w:t>Client</w:t>
      </w:r>
      <w:r w:rsidR="00AD148A">
        <w:rPr>
          <w:color w:val="000000"/>
        </w:rPr>
        <w:t xml:space="preserve"> reserves the right to terminate this Contract for material Default.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9D5D7B">
        <w:rPr>
          <w:color w:val="000000"/>
        </w:rPr>
        <w:t>Consultant</w:t>
      </w:r>
      <w:r w:rsidR="00AD148A">
        <w:rPr>
          <w:color w:val="000000"/>
        </w:rPr>
        <w:t xml:space="preserve"> shall ensure that all sub-contracts with </w:t>
      </w:r>
      <w:r w:rsidR="00AC3F01">
        <w:rPr>
          <w:color w:val="000000"/>
        </w:rPr>
        <w:t>sub-contractor</w:t>
      </w:r>
      <w:r w:rsidR="00AD148A">
        <w:rPr>
          <w:color w:val="000000"/>
        </w:rPr>
        <w:t xml:space="preserve">s who Process Cyber Essentials Data contain provisions no less onerous on the </w:t>
      </w:r>
      <w:r w:rsidR="00AC3F01">
        <w:rPr>
          <w:color w:val="000000"/>
        </w:rPr>
        <w:t>sub-contractor</w:t>
      </w:r>
      <w:r w:rsidR="00AD148A">
        <w:rPr>
          <w:color w:val="000000"/>
        </w:rPr>
        <w:t xml:space="preserve">s than those imposed on the </w:t>
      </w:r>
      <w:r w:rsidR="009D5D7B">
        <w:rPr>
          <w:color w:val="000000"/>
        </w:rPr>
        <w:t>Consultant</w:t>
      </w:r>
      <w:r w:rsidR="00AD148A">
        <w:rPr>
          <w:color w:val="000000"/>
        </w:rPr>
        <w:t xml:space="preserve"> under this Contract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This Schedule shall survive termination or expiry of this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45C" w:rsidRDefault="00CA045C">
      <w:r>
        <w:separator/>
      </w:r>
    </w:p>
  </w:endnote>
  <w:endnote w:type="continuationSeparator" w:id="0">
    <w:p w:rsidR="00CA045C" w:rsidRDefault="00CA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A70231" w:rsidRDefault="00A70231">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F1D" w:rsidRDefault="00915F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A70231" w:rsidRDefault="00A70231">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4310373"/>
      <w:docPartObj>
        <w:docPartGallery w:val="Page Numbers (Bottom of Page)"/>
        <w:docPartUnique/>
      </w:docPartObj>
    </w:sdtPr>
    <w:sdtEndPr>
      <w:rPr>
        <w:rFonts w:ascii="Arial" w:hAnsi="Arial" w:cs="Arial"/>
        <w:noProof/>
        <w:sz w:val="22"/>
        <w:szCs w:val="22"/>
      </w:rPr>
    </w:sdtEndPr>
    <w:sdtContent>
      <w:p w:rsidR="00A70231" w:rsidRPr="006169A2" w:rsidRDefault="00A70231" w:rsidP="001673F9">
        <w:pPr>
          <w:pStyle w:val="Footer"/>
          <w:tabs>
            <w:tab w:val="clear" w:pos="4513"/>
          </w:tabs>
          <w:ind w:firstLine="8640"/>
          <w:jc w:val="center"/>
          <w:rPr>
            <w:rFonts w:ascii="Arial" w:hAnsi="Arial" w:cs="Arial"/>
            <w:sz w:val="22"/>
            <w:szCs w:val="22"/>
          </w:rPr>
        </w:pPr>
        <w:r w:rsidRPr="006169A2">
          <w:rPr>
            <w:rFonts w:ascii="Arial" w:hAnsi="Arial" w:cs="Arial"/>
            <w:sz w:val="22"/>
            <w:szCs w:val="22"/>
          </w:rPr>
          <w:fldChar w:fldCharType="begin"/>
        </w:r>
        <w:r w:rsidRPr="006169A2">
          <w:rPr>
            <w:rFonts w:ascii="Arial" w:hAnsi="Arial" w:cs="Arial"/>
            <w:sz w:val="22"/>
            <w:szCs w:val="22"/>
          </w:rPr>
          <w:instrText xml:space="preserve"> PAGE   \* MERGEFORMAT </w:instrText>
        </w:r>
        <w:r w:rsidRPr="006169A2">
          <w:rPr>
            <w:rFonts w:ascii="Arial" w:hAnsi="Arial" w:cs="Arial"/>
            <w:sz w:val="22"/>
            <w:szCs w:val="22"/>
          </w:rPr>
          <w:fldChar w:fldCharType="separate"/>
        </w:r>
        <w:r w:rsidR="00915F1D">
          <w:rPr>
            <w:rFonts w:ascii="Arial" w:hAnsi="Arial" w:cs="Arial"/>
            <w:noProof/>
            <w:sz w:val="22"/>
            <w:szCs w:val="22"/>
          </w:rPr>
          <w:t>1</w:t>
        </w:r>
        <w:r w:rsidRPr="006169A2">
          <w:rPr>
            <w:rFonts w:ascii="Arial" w:hAnsi="Arial" w:cs="Arial"/>
            <w:noProof/>
            <w:sz w:val="22"/>
            <w:szCs w:val="22"/>
          </w:rPr>
          <w:fldChar w:fldCharType="end"/>
        </w:r>
      </w:p>
    </w:sdtContent>
  </w:sdt>
  <w:p w:rsidR="00A70231" w:rsidRPr="00FF7D21" w:rsidRDefault="00A70231">
    <w:pPr>
      <w:pStyle w:val="Footer"/>
      <w:rPr>
        <w:rFonts w:ascii="Arial" w:hAnsi="Arial" w:cs="Arial"/>
        <w:sz w:val="18"/>
      </w:rPr>
    </w:pPr>
    <w:r>
      <w:rPr>
        <w:rFonts w:ascii="Arial" w:hAnsi="Arial" w:cs="Arial"/>
        <w:sz w:val="18"/>
      </w:rPr>
      <w:fldChar w:fldCharType="begin"/>
    </w:r>
    <w:r w:rsidRPr="000733E7">
      <w:rPr>
        <w:rFonts w:ascii="Arial" w:hAnsi="Arial" w:cs="Arial"/>
        <w:sz w:val="18"/>
      </w:rPr>
      <w:instrText xml:space="preserve"> FILENAME \* Upper </w:instrText>
    </w:r>
    <w:r>
      <w:rPr>
        <w:rFonts w:ascii="Arial" w:hAnsi="Arial" w:cs="Arial"/>
        <w:sz w:val="18"/>
      </w:rPr>
      <w:fldChar w:fldCharType="separate"/>
    </w:r>
    <w:r>
      <w:rPr>
        <w:rFonts w:ascii="Arial" w:hAnsi="Arial" w:cs="Arial"/>
        <w:noProof/>
        <w:sz w:val="18"/>
      </w:rPr>
      <w:t>139952554_1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A70231" w:rsidRDefault="00A70231">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A70231" w:rsidRDefault="00A70231">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45C" w:rsidRDefault="00CA045C">
      <w:r>
        <w:separator/>
      </w:r>
    </w:p>
  </w:footnote>
  <w:footnote w:type="continuationSeparator" w:id="0">
    <w:p w:rsidR="00CA045C" w:rsidRDefault="00CA0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09" w:h="254" w:wrap="none" w:vAnchor="text" w:hAnchor="page" w:x="1" w:y="940"/>
      <w:shd w:val="clear" w:color="auto" w:fill="FAFBFA"/>
      <w:spacing w:after="0" w:line="240" w:lineRule="auto"/>
      <w:ind w:left="9221"/>
    </w:pPr>
    <w:r>
      <w:rPr>
        <w:color w:val="000000"/>
      </w:rPr>
      <w:t>m</w:t>
    </w:r>
  </w:p>
  <w:p w:rsidR="00A70231" w:rsidRDefault="00A70231">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Header"/>
    </w:pPr>
  </w:p>
  <w:p w:rsidR="00A70231" w:rsidRDefault="00A70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2250" w:h="254" w:wrap="none" w:vAnchor="text" w:hAnchor="page" w:x="1" w:y="940"/>
      <w:shd w:val="clear" w:color="auto" w:fill="FAFBFA"/>
      <w:spacing w:after="0" w:line="240" w:lineRule="auto"/>
      <w:ind w:left="9221"/>
    </w:pPr>
    <w:r>
      <w:rPr>
        <w:color w:val="000000"/>
      </w:rPr>
      <w:t>m</w:t>
    </w:r>
  </w:p>
  <w:p w:rsidR="00A70231" w:rsidRDefault="00A70231">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Header"/>
    </w:pPr>
  </w:p>
  <w:p w:rsidR="00A70231" w:rsidRDefault="00A70231">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A70231" w:rsidTr="001E62C9">
      <w:trPr>
        <w:cantSplit/>
      </w:trPr>
      <w:tc>
        <w:tcPr>
          <w:tcW w:w="1990" w:type="dxa"/>
        </w:tcPr>
        <w:p w:rsidR="00A70231" w:rsidRDefault="00A70231"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70231" w:rsidRDefault="00A70231" w:rsidP="006169A2">
          <w:pPr>
            <w:pStyle w:val="Style10"/>
            <w:shd w:val="clear" w:color="auto" w:fill="auto"/>
            <w:ind w:left="100" w:firstLine="0"/>
          </w:pPr>
          <w:r>
            <w:rPr>
              <w:color w:val="000000"/>
            </w:rPr>
            <w:t>Crown</w:t>
          </w:r>
        </w:p>
        <w:p w:rsidR="00A70231" w:rsidRDefault="00A70231" w:rsidP="006169A2">
          <w:pPr>
            <w:pStyle w:val="Style10"/>
            <w:shd w:val="clear" w:color="auto" w:fill="auto"/>
            <w:ind w:left="100" w:firstLine="0"/>
          </w:pPr>
          <w:r>
            <w:rPr>
              <w:color w:val="000000"/>
            </w:rPr>
            <w:t>Commercial</w:t>
          </w:r>
        </w:p>
        <w:p w:rsidR="00A70231" w:rsidRDefault="00A70231" w:rsidP="006169A2">
          <w:pPr>
            <w:pStyle w:val="Style10"/>
            <w:shd w:val="clear" w:color="auto" w:fill="auto"/>
            <w:ind w:left="100" w:firstLine="0"/>
          </w:pPr>
          <w:r>
            <w:rPr>
              <w:color w:val="000000"/>
            </w:rPr>
            <w:t>Service</w:t>
          </w:r>
        </w:p>
        <w:p w:rsidR="00A70231" w:rsidRDefault="00A70231" w:rsidP="006169A2">
          <w:pPr>
            <w:rPr>
              <w:color w:val="auto"/>
              <w:sz w:val="2"/>
              <w:szCs w:val="2"/>
            </w:rPr>
          </w:pPr>
        </w:p>
      </w:tc>
      <w:tc>
        <w:tcPr>
          <w:tcW w:w="5103" w:type="dxa"/>
        </w:tcPr>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6169A2">
          <w:pPr>
            <w:pStyle w:val="Style12"/>
            <w:shd w:val="clear" w:color="auto" w:fill="auto"/>
            <w:spacing w:line="210" w:lineRule="exact"/>
            <w:ind w:left="100"/>
            <w:rPr>
              <w:color w:val="000000"/>
            </w:rPr>
          </w:pPr>
        </w:p>
        <w:p w:rsidR="00A70231" w:rsidRDefault="00A70231" w:rsidP="002332FA">
          <w:pPr>
            <w:pStyle w:val="Style12"/>
            <w:shd w:val="clear" w:color="auto" w:fill="auto"/>
            <w:spacing w:line="210" w:lineRule="exact"/>
            <w:ind w:left="100"/>
            <w:jc w:val="center"/>
          </w:pPr>
          <w:r>
            <w:rPr>
              <w:color w:val="000000"/>
            </w:rPr>
            <w:t>Standard 'boilerplate' amendments</w:t>
          </w:r>
        </w:p>
        <w:p w:rsidR="00A70231" w:rsidRDefault="00A70231" w:rsidP="006169A2">
          <w:pPr>
            <w:rPr>
              <w:color w:val="auto"/>
              <w:sz w:val="2"/>
              <w:szCs w:val="2"/>
            </w:rPr>
          </w:pPr>
        </w:p>
      </w:tc>
      <w:tc>
        <w:tcPr>
          <w:tcW w:w="1926" w:type="dxa"/>
        </w:tcPr>
        <w:p w:rsidR="00A70231" w:rsidRDefault="00A70231" w:rsidP="006169A2">
          <w:pPr>
            <w:pStyle w:val="Style10"/>
            <w:shd w:val="clear" w:color="auto" w:fill="auto"/>
            <w:spacing w:line="230" w:lineRule="exact"/>
            <w:ind w:left="100" w:right="140" w:firstLine="0"/>
            <w:jc w:val="both"/>
            <w:rPr>
              <w:noProof/>
              <w:sz w:val="2"/>
              <w:szCs w:val="2"/>
            </w:rPr>
          </w:pPr>
        </w:p>
        <w:p w:rsidR="00A70231" w:rsidRDefault="00A70231"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A70231" w:rsidRDefault="00A70231" w:rsidP="002332FA">
          <w:pPr>
            <w:pStyle w:val="Style10"/>
            <w:shd w:val="clear" w:color="auto" w:fill="auto"/>
            <w:spacing w:line="230" w:lineRule="exact"/>
            <w:ind w:left="100" w:right="140" w:firstLine="0"/>
          </w:pPr>
          <w:r>
            <w:rPr>
              <w:color w:val="000000"/>
            </w:rPr>
            <w:t>Infrastructure and Projects Authority</w:t>
          </w:r>
        </w:p>
        <w:p w:rsidR="00A70231" w:rsidRDefault="00A70231" w:rsidP="006169A2">
          <w:pPr>
            <w:rPr>
              <w:color w:val="auto"/>
              <w:sz w:val="2"/>
              <w:szCs w:val="2"/>
            </w:rPr>
          </w:pPr>
        </w:p>
      </w:tc>
    </w:tr>
  </w:tbl>
  <w:p w:rsidR="00A70231" w:rsidRDefault="00A70231"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530" w:h="802" w:wrap="none" w:vAnchor="text" w:hAnchor="page" w:x="190" w:y="1329"/>
      <w:shd w:val="clear" w:color="auto" w:fill="FEFEFE"/>
      <w:spacing w:after="0" w:line="240" w:lineRule="auto"/>
      <w:ind w:left="1032"/>
    </w:pPr>
    <w:r>
      <w:rPr>
        <w:color w:val="000000"/>
      </w:rPr>
      <w:t>Crown</w:t>
    </w:r>
  </w:p>
  <w:p w:rsidR="00A70231" w:rsidRDefault="00A70231">
    <w:pPr>
      <w:pStyle w:val="Style8"/>
      <w:framePr w:w="11530" w:h="802" w:wrap="none" w:vAnchor="text" w:hAnchor="page" w:x="190" w:y="1329"/>
      <w:shd w:val="clear" w:color="auto" w:fill="FEFEFE"/>
      <w:spacing w:after="0" w:line="240" w:lineRule="auto"/>
      <w:ind w:left="1032"/>
    </w:pPr>
    <w:r>
      <w:rPr>
        <w:color w:val="000000"/>
      </w:rPr>
      <w:t>Commercial</w:t>
    </w:r>
  </w:p>
  <w:p w:rsidR="00A70231" w:rsidRDefault="00A70231">
    <w:pPr>
      <w:pStyle w:val="Style8"/>
      <w:framePr w:w="11530" w:h="802" w:wrap="none" w:vAnchor="text" w:hAnchor="page" w:x="190" w:y="1329"/>
      <w:shd w:val="clear" w:color="auto" w:fill="FEFEFE"/>
      <w:spacing w:after="0" w:line="240" w:lineRule="auto"/>
      <w:ind w:left="1032"/>
    </w:pPr>
    <w:r>
      <w:rPr>
        <w:color w:val="000000"/>
      </w:rPr>
      <w:t>Service</w:t>
    </w:r>
  </w:p>
  <w:p w:rsidR="00A70231" w:rsidRDefault="00A70231">
    <w:pPr>
      <w:pStyle w:val="Style8"/>
      <w:framePr w:w="11530" w:h="802" w:wrap="none" w:vAnchor="text" w:hAnchor="page" w:x="190" w:y="1329"/>
      <w:shd w:val="clear" w:color="auto" w:fill="auto"/>
      <w:spacing w:after="0" w:line="240" w:lineRule="auto"/>
      <w:ind w:left="1032"/>
    </w:pPr>
    <w:r>
      <w:rPr>
        <w:color w:val="000000"/>
      </w:rPr>
      <w:t>Standard 'boilerplate' amendments</w:t>
    </w:r>
  </w:p>
  <w:p w:rsidR="00A70231" w:rsidRDefault="00A70231">
    <w:pPr>
      <w:pStyle w:val="Style8"/>
      <w:framePr w:w="11530" w:h="802" w:wrap="none" w:vAnchor="text" w:hAnchor="page" w:x="190" w:y="1329"/>
      <w:shd w:val="clear" w:color="auto" w:fill="FDFDFD"/>
      <w:spacing w:after="0" w:line="240" w:lineRule="auto"/>
      <w:ind w:left="1032"/>
    </w:pPr>
    <w:r>
      <w:rPr>
        <w:color w:val="000000"/>
      </w:rPr>
      <w:t>Infrastructure</w:t>
    </w:r>
  </w:p>
  <w:p w:rsidR="00A70231" w:rsidRDefault="00A70231">
    <w:pPr>
      <w:pStyle w:val="Style8"/>
      <w:framePr w:w="11530" w:h="802" w:wrap="none" w:vAnchor="text" w:hAnchor="page" w:x="190" w:y="1329"/>
      <w:shd w:val="clear" w:color="auto" w:fill="FDFDFD"/>
      <w:spacing w:after="0" w:line="240" w:lineRule="auto"/>
      <w:ind w:left="1032"/>
    </w:pPr>
    <w:r>
      <w:rPr>
        <w:color w:val="000000"/>
      </w:rPr>
      <w:t>and Projects</w:t>
    </w:r>
  </w:p>
  <w:p w:rsidR="00A70231" w:rsidRDefault="00A70231">
    <w:pPr>
      <w:pStyle w:val="Style8"/>
      <w:framePr w:w="11530" w:h="802" w:wrap="none" w:vAnchor="text" w:hAnchor="page" w:x="190" w:y="1329"/>
      <w:shd w:val="clear" w:color="auto" w:fill="FDFDFD"/>
      <w:spacing w:after="0" w:line="240" w:lineRule="auto"/>
      <w:ind w:left="1032"/>
    </w:pPr>
    <w:r>
      <w:rPr>
        <w:color w:val="000000"/>
      </w:rPr>
      <w:t>Authority</w:t>
    </w:r>
  </w:p>
  <w:p w:rsidR="00A70231" w:rsidRDefault="00A70231">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231" w:rsidRDefault="00A70231">
    <w:pPr>
      <w:pStyle w:val="Style8"/>
      <w:framePr w:w="11925" w:h="384" w:wrap="none" w:vAnchor="text" w:hAnchor="page" w:x="1" w:y="1261"/>
      <w:shd w:val="clear" w:color="auto" w:fill="FEFEFE"/>
      <w:spacing w:after="0" w:line="240" w:lineRule="auto"/>
      <w:ind w:left="1608"/>
    </w:pPr>
    <w:r>
      <w:rPr>
        <w:color w:val="000000"/>
      </w:rPr>
      <w:t>Crown</w:t>
    </w:r>
  </w:p>
  <w:p w:rsidR="00A70231" w:rsidRDefault="00A70231">
    <w:pPr>
      <w:pStyle w:val="Style8"/>
      <w:framePr w:w="11925" w:h="384" w:wrap="none" w:vAnchor="text" w:hAnchor="page" w:x="1" w:y="1261"/>
      <w:shd w:val="clear" w:color="auto" w:fill="FEFEFE"/>
      <w:spacing w:after="0" w:line="240" w:lineRule="auto"/>
      <w:ind w:left="1608"/>
    </w:pPr>
    <w:r>
      <w:rPr>
        <w:color w:val="000000"/>
      </w:rPr>
      <w:t>Commercial</w:t>
    </w:r>
  </w:p>
  <w:p w:rsidR="00A70231" w:rsidRDefault="00A70231">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8" w15:restartNumberingAfterBreak="0">
    <w:nsid w:val="018F7759"/>
    <w:multiLevelType w:val="hybridMultilevel"/>
    <w:tmpl w:val="FEC22038"/>
    <w:lvl w:ilvl="0" w:tplc="0809000F">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069B14F3"/>
    <w:multiLevelType w:val="multilevel"/>
    <w:tmpl w:val="DDE2C7BA"/>
    <w:lvl w:ilvl="0">
      <w:start w:val="1"/>
      <w:numFmt w:val="decimal"/>
      <w:lvlText w:val="%1"/>
      <w:lvlJc w:val="left"/>
      <w:pPr>
        <w:ind w:left="730" w:hanging="730"/>
      </w:pPr>
      <w:rPr>
        <w:rFonts w:hint="default"/>
        <w:color w:val="000000"/>
      </w:rPr>
    </w:lvl>
    <w:lvl w:ilvl="1">
      <w:start w:val="13"/>
      <w:numFmt w:val="decimal"/>
      <w:lvlText w:val="%1.%2"/>
      <w:lvlJc w:val="left"/>
      <w:pPr>
        <w:ind w:left="750" w:hanging="730"/>
      </w:pPr>
      <w:rPr>
        <w:rFonts w:hint="default"/>
        <w:color w:val="000000"/>
      </w:rPr>
    </w:lvl>
    <w:lvl w:ilvl="2">
      <w:start w:val="1"/>
      <w:numFmt w:val="decimal"/>
      <w:lvlText w:val="%1.%2.%3"/>
      <w:lvlJc w:val="left"/>
      <w:pPr>
        <w:ind w:left="770" w:hanging="730"/>
      </w:pPr>
      <w:rPr>
        <w:rFonts w:hint="default"/>
        <w:color w:val="000000"/>
      </w:rPr>
    </w:lvl>
    <w:lvl w:ilvl="3">
      <w:start w:val="1"/>
      <w:numFmt w:val="decimal"/>
      <w:lvlText w:val="%1.%2.%3.%4"/>
      <w:lvlJc w:val="left"/>
      <w:pPr>
        <w:ind w:left="790" w:hanging="730"/>
      </w:pPr>
      <w:rPr>
        <w:rFonts w:hint="default"/>
        <w:color w:val="000000"/>
      </w:rPr>
    </w:lvl>
    <w:lvl w:ilvl="4">
      <w:start w:val="1"/>
      <w:numFmt w:val="decimal"/>
      <w:lvlText w:val="%1.%2.%3.%4.%5"/>
      <w:lvlJc w:val="left"/>
      <w:pPr>
        <w:ind w:left="1160" w:hanging="1080"/>
      </w:pPr>
      <w:rPr>
        <w:rFonts w:hint="default"/>
        <w:color w:val="000000"/>
      </w:rPr>
    </w:lvl>
    <w:lvl w:ilvl="5">
      <w:start w:val="1"/>
      <w:numFmt w:val="decimal"/>
      <w:lvlText w:val="%1.%2.%3.%4.%5.%6"/>
      <w:lvlJc w:val="left"/>
      <w:pPr>
        <w:ind w:left="1180" w:hanging="1080"/>
      </w:pPr>
      <w:rPr>
        <w:rFonts w:hint="default"/>
        <w:color w:val="000000"/>
      </w:rPr>
    </w:lvl>
    <w:lvl w:ilvl="6">
      <w:start w:val="1"/>
      <w:numFmt w:val="decimal"/>
      <w:lvlText w:val="%1.%2.%3.%4.%5.%6.%7"/>
      <w:lvlJc w:val="left"/>
      <w:pPr>
        <w:ind w:left="1560" w:hanging="1440"/>
      </w:pPr>
      <w:rPr>
        <w:rFonts w:hint="default"/>
        <w:color w:val="000000"/>
      </w:rPr>
    </w:lvl>
    <w:lvl w:ilvl="7">
      <w:start w:val="1"/>
      <w:numFmt w:val="decimal"/>
      <w:lvlText w:val="%1.%2.%3.%4.%5.%6.%7.%8"/>
      <w:lvlJc w:val="left"/>
      <w:pPr>
        <w:ind w:left="1580" w:hanging="1440"/>
      </w:pPr>
      <w:rPr>
        <w:rFonts w:hint="default"/>
        <w:color w:val="000000"/>
      </w:rPr>
    </w:lvl>
    <w:lvl w:ilvl="8">
      <w:start w:val="1"/>
      <w:numFmt w:val="decimal"/>
      <w:lvlText w:val="%1.%2.%3.%4.%5.%6.%7.%8.%9"/>
      <w:lvlJc w:val="left"/>
      <w:pPr>
        <w:ind w:left="1960" w:hanging="1800"/>
      </w:pPr>
      <w:rPr>
        <w:rFonts w:hint="default"/>
        <w:color w:val="000000"/>
      </w:rPr>
    </w:lvl>
  </w:abstractNum>
  <w:abstractNum w:abstractNumId="30" w15:restartNumberingAfterBreak="0">
    <w:nsid w:val="0A162A81"/>
    <w:multiLevelType w:val="hybridMultilevel"/>
    <w:tmpl w:val="DF045BBE"/>
    <w:lvl w:ilvl="0" w:tplc="3D4602FC">
      <w:start w:val="2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0545FEC"/>
    <w:multiLevelType w:val="multilevel"/>
    <w:tmpl w:val="54A82930"/>
    <w:lvl w:ilvl="0">
      <w:start w:val="9"/>
      <w:numFmt w:val="decimal"/>
      <w:lvlText w:val="%1"/>
      <w:lvlJc w:val="left"/>
      <w:pPr>
        <w:ind w:left="730" w:hanging="730"/>
      </w:pPr>
      <w:rPr>
        <w:rFonts w:hint="default"/>
        <w:color w:val="000000"/>
      </w:rPr>
    </w:lvl>
    <w:lvl w:ilvl="1">
      <w:start w:val="2"/>
      <w:numFmt w:val="decimal"/>
      <w:lvlText w:val="%1.%2"/>
      <w:lvlJc w:val="left"/>
      <w:pPr>
        <w:ind w:left="1107" w:hanging="730"/>
      </w:pPr>
      <w:rPr>
        <w:rFonts w:hint="default"/>
        <w:color w:val="000000"/>
      </w:rPr>
    </w:lvl>
    <w:lvl w:ilvl="2">
      <w:start w:val="10"/>
      <w:numFmt w:val="decimal"/>
      <w:lvlText w:val="%1.%2.%3"/>
      <w:lvlJc w:val="left"/>
      <w:pPr>
        <w:ind w:left="1484" w:hanging="730"/>
      </w:pPr>
      <w:rPr>
        <w:rFonts w:hint="default"/>
        <w:color w:val="000000"/>
      </w:rPr>
    </w:lvl>
    <w:lvl w:ilvl="3">
      <w:start w:val="1"/>
      <w:numFmt w:val="decimal"/>
      <w:lvlText w:val="%1.%2.%3.%4"/>
      <w:lvlJc w:val="left"/>
      <w:pPr>
        <w:ind w:left="1861" w:hanging="730"/>
      </w:pPr>
      <w:rPr>
        <w:rFonts w:hint="default"/>
        <w:color w:val="000000"/>
      </w:rPr>
    </w:lvl>
    <w:lvl w:ilvl="4">
      <w:start w:val="1"/>
      <w:numFmt w:val="decimal"/>
      <w:lvlText w:val="%1.%2.%3.%4.%5"/>
      <w:lvlJc w:val="left"/>
      <w:pPr>
        <w:ind w:left="2588" w:hanging="1080"/>
      </w:pPr>
      <w:rPr>
        <w:rFonts w:hint="default"/>
        <w:color w:val="000000"/>
      </w:rPr>
    </w:lvl>
    <w:lvl w:ilvl="5">
      <w:start w:val="1"/>
      <w:numFmt w:val="decimal"/>
      <w:lvlText w:val="%1.%2.%3.%4.%5.%6"/>
      <w:lvlJc w:val="left"/>
      <w:pPr>
        <w:ind w:left="2965" w:hanging="1080"/>
      </w:pPr>
      <w:rPr>
        <w:rFonts w:hint="default"/>
        <w:color w:val="000000"/>
      </w:rPr>
    </w:lvl>
    <w:lvl w:ilvl="6">
      <w:start w:val="1"/>
      <w:numFmt w:val="decimal"/>
      <w:lvlText w:val="%1.%2.%3.%4.%5.%6.%7"/>
      <w:lvlJc w:val="left"/>
      <w:pPr>
        <w:ind w:left="3702" w:hanging="1440"/>
      </w:pPr>
      <w:rPr>
        <w:rFonts w:hint="default"/>
        <w:color w:val="000000"/>
      </w:rPr>
    </w:lvl>
    <w:lvl w:ilvl="7">
      <w:start w:val="1"/>
      <w:numFmt w:val="decimal"/>
      <w:lvlText w:val="%1.%2.%3.%4.%5.%6.%7.%8"/>
      <w:lvlJc w:val="left"/>
      <w:pPr>
        <w:ind w:left="4079" w:hanging="1440"/>
      </w:pPr>
      <w:rPr>
        <w:rFonts w:hint="default"/>
        <w:color w:val="000000"/>
      </w:rPr>
    </w:lvl>
    <w:lvl w:ilvl="8">
      <w:start w:val="1"/>
      <w:numFmt w:val="decimal"/>
      <w:lvlText w:val="%1.%2.%3.%4.%5.%6.%7.%8.%9"/>
      <w:lvlJc w:val="left"/>
      <w:pPr>
        <w:ind w:left="4816" w:hanging="1800"/>
      </w:pPr>
      <w:rPr>
        <w:rFonts w:hint="default"/>
        <w:color w:val="000000"/>
      </w:rPr>
    </w:lvl>
  </w:abstractNum>
  <w:abstractNum w:abstractNumId="34" w15:restartNumberingAfterBreak="0">
    <w:nsid w:val="29BB2157"/>
    <w:multiLevelType w:val="multilevel"/>
    <w:tmpl w:val="9B523770"/>
    <w:lvl w:ilvl="0">
      <w:start w:val="9"/>
      <w:numFmt w:val="decimal"/>
      <w:lvlText w:val="%1"/>
      <w:lvlJc w:val="left"/>
      <w:pPr>
        <w:ind w:left="620" w:hanging="620"/>
      </w:pPr>
      <w:rPr>
        <w:rFonts w:hint="default"/>
        <w:color w:val="000000"/>
      </w:rPr>
    </w:lvl>
    <w:lvl w:ilvl="1">
      <w:start w:val="2"/>
      <w:numFmt w:val="decimal"/>
      <w:lvlText w:val="%1.%2"/>
      <w:lvlJc w:val="left"/>
      <w:pPr>
        <w:ind w:left="826" w:hanging="620"/>
      </w:pPr>
      <w:rPr>
        <w:rFonts w:hint="default"/>
        <w:color w:val="000000"/>
      </w:rPr>
    </w:lvl>
    <w:lvl w:ilvl="2">
      <w:start w:val="7"/>
      <w:numFmt w:val="decimal"/>
      <w:lvlText w:val="%1.%2.%3"/>
      <w:lvlJc w:val="left"/>
      <w:pPr>
        <w:ind w:left="1132" w:hanging="720"/>
      </w:pPr>
      <w:rPr>
        <w:rFonts w:hint="default"/>
        <w:color w:val="000000"/>
      </w:rPr>
    </w:lvl>
    <w:lvl w:ilvl="3">
      <w:start w:val="5"/>
      <w:numFmt w:val="decimal"/>
      <w:lvlText w:val="%1.%2.%3.%4"/>
      <w:lvlJc w:val="left"/>
      <w:pPr>
        <w:ind w:left="1338" w:hanging="720"/>
      </w:pPr>
      <w:rPr>
        <w:rFonts w:hint="default"/>
        <w:color w:val="000000"/>
      </w:rPr>
    </w:lvl>
    <w:lvl w:ilvl="4">
      <w:start w:val="1"/>
      <w:numFmt w:val="decimal"/>
      <w:lvlText w:val="%1.%2.%3.%4.%5"/>
      <w:lvlJc w:val="left"/>
      <w:pPr>
        <w:ind w:left="1904" w:hanging="1080"/>
      </w:pPr>
      <w:rPr>
        <w:rFonts w:hint="default"/>
        <w:color w:val="000000"/>
      </w:rPr>
    </w:lvl>
    <w:lvl w:ilvl="5">
      <w:start w:val="1"/>
      <w:numFmt w:val="decimal"/>
      <w:lvlText w:val="%1.%2.%3.%4.%5.%6"/>
      <w:lvlJc w:val="left"/>
      <w:pPr>
        <w:ind w:left="2110" w:hanging="1080"/>
      </w:pPr>
      <w:rPr>
        <w:rFonts w:hint="default"/>
        <w:color w:val="000000"/>
      </w:rPr>
    </w:lvl>
    <w:lvl w:ilvl="6">
      <w:start w:val="1"/>
      <w:numFmt w:val="decimal"/>
      <w:lvlText w:val="%1.%2.%3.%4.%5.%6.%7"/>
      <w:lvlJc w:val="left"/>
      <w:pPr>
        <w:ind w:left="2676" w:hanging="1440"/>
      </w:pPr>
      <w:rPr>
        <w:rFonts w:hint="default"/>
        <w:color w:val="000000"/>
      </w:rPr>
    </w:lvl>
    <w:lvl w:ilvl="7">
      <w:start w:val="1"/>
      <w:numFmt w:val="decimal"/>
      <w:lvlText w:val="%1.%2.%3.%4.%5.%6.%7.%8"/>
      <w:lvlJc w:val="left"/>
      <w:pPr>
        <w:ind w:left="2882" w:hanging="1440"/>
      </w:pPr>
      <w:rPr>
        <w:rFonts w:hint="default"/>
        <w:color w:val="000000"/>
      </w:rPr>
    </w:lvl>
    <w:lvl w:ilvl="8">
      <w:start w:val="1"/>
      <w:numFmt w:val="decimal"/>
      <w:lvlText w:val="%1.%2.%3.%4.%5.%6.%7.%8.%9"/>
      <w:lvlJc w:val="left"/>
      <w:pPr>
        <w:ind w:left="3448" w:hanging="1800"/>
      </w:pPr>
      <w:rPr>
        <w:rFonts w:hint="default"/>
        <w:color w:val="000000"/>
      </w:rPr>
    </w:lvl>
  </w:abstractNum>
  <w:abstractNum w:abstractNumId="35"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6" w15:restartNumberingAfterBreak="0">
    <w:nsid w:val="53EC5666"/>
    <w:multiLevelType w:val="multilevel"/>
    <w:tmpl w:val="7E14552A"/>
    <w:lvl w:ilvl="0">
      <w:start w:val="9"/>
      <w:numFmt w:val="decimal"/>
      <w:lvlText w:val="%1"/>
      <w:lvlJc w:val="left"/>
      <w:pPr>
        <w:ind w:left="450" w:hanging="450"/>
      </w:pPr>
      <w:rPr>
        <w:rFonts w:hint="default"/>
        <w:color w:val="000000"/>
      </w:rPr>
    </w:lvl>
    <w:lvl w:ilvl="1">
      <w:start w:val="2"/>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5AEA16C9"/>
    <w:multiLevelType w:val="hybridMultilevel"/>
    <w:tmpl w:val="2FC03B6C"/>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61361132"/>
    <w:multiLevelType w:val="multilevel"/>
    <w:tmpl w:val="DB10814E"/>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3"/>
      <w:numFmt w:val="decimal"/>
      <w:lvlText w:val="%1.%2.%3"/>
      <w:lvlJc w:val="left"/>
      <w:pPr>
        <w:ind w:left="730" w:hanging="730"/>
      </w:pPr>
      <w:rPr>
        <w:rFonts w:hint="default"/>
        <w:color w:val="000000"/>
      </w:rPr>
    </w:lvl>
    <w:lvl w:ilvl="3">
      <w:start w:val="2"/>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4684600"/>
    <w:multiLevelType w:val="multilevel"/>
    <w:tmpl w:val="44FCEC0A"/>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2"/>
      <w:numFmt w:val="decimal"/>
      <w:lvlText w:val="%1.%2.%3"/>
      <w:lvlJc w:val="left"/>
      <w:pPr>
        <w:ind w:left="730" w:hanging="730"/>
      </w:pPr>
      <w:rPr>
        <w:rFonts w:hint="default"/>
        <w:color w:val="000000"/>
      </w:rPr>
    </w:lvl>
    <w:lvl w:ilvl="3">
      <w:start w:val="3"/>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6F753CFF"/>
    <w:multiLevelType w:val="multilevel"/>
    <w:tmpl w:val="890AB3B0"/>
    <w:lvl w:ilvl="0">
      <w:start w:val="1"/>
      <w:numFmt w:val="decimal"/>
      <w:lvlText w:val="%1"/>
      <w:lvlJc w:val="left"/>
      <w:pPr>
        <w:ind w:left="730" w:hanging="730"/>
      </w:pPr>
      <w:rPr>
        <w:rFonts w:hint="default"/>
        <w:color w:val="000000"/>
      </w:rPr>
    </w:lvl>
    <w:lvl w:ilvl="1">
      <w:start w:val="13"/>
      <w:numFmt w:val="decimal"/>
      <w:lvlText w:val="%1.%2"/>
      <w:lvlJc w:val="left"/>
      <w:pPr>
        <w:ind w:left="730" w:hanging="730"/>
      </w:pPr>
      <w:rPr>
        <w:rFonts w:hint="default"/>
        <w:color w:val="000000"/>
      </w:rPr>
    </w:lvl>
    <w:lvl w:ilvl="2">
      <w:start w:val="1"/>
      <w:numFmt w:val="decimal"/>
      <w:lvlText w:val="%1.%2.%3"/>
      <w:lvlJc w:val="left"/>
      <w:pPr>
        <w:ind w:left="730" w:hanging="730"/>
      </w:pPr>
      <w:rPr>
        <w:rFonts w:hint="default"/>
        <w:color w:val="000000"/>
      </w:rPr>
    </w:lvl>
    <w:lvl w:ilvl="3">
      <w:start w:val="1"/>
      <w:numFmt w:val="decimal"/>
      <w:lvlText w:val="%1.%2.%3.%4"/>
      <w:lvlJc w:val="left"/>
      <w:pPr>
        <w:ind w:left="730" w:hanging="73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6" w15:restartNumberingAfterBreak="0">
    <w:nsid w:val="72A90988"/>
    <w:multiLevelType w:val="multilevel"/>
    <w:tmpl w:val="8F4CCE14"/>
    <w:lvl w:ilvl="0">
      <w:start w:val="9"/>
      <w:numFmt w:val="decimal"/>
      <w:lvlText w:val="%1"/>
      <w:lvlJc w:val="left"/>
      <w:pPr>
        <w:ind w:left="620" w:hanging="620"/>
      </w:pPr>
      <w:rPr>
        <w:rFonts w:hint="default"/>
        <w:color w:val="000000"/>
      </w:rPr>
    </w:lvl>
    <w:lvl w:ilvl="1">
      <w:start w:val="2"/>
      <w:numFmt w:val="decimal"/>
      <w:lvlText w:val="%1.%2"/>
      <w:lvlJc w:val="left"/>
      <w:pPr>
        <w:ind w:left="762" w:hanging="620"/>
      </w:pPr>
      <w:rPr>
        <w:rFonts w:hint="default"/>
        <w:color w:val="000000"/>
      </w:rPr>
    </w:lvl>
    <w:lvl w:ilvl="2">
      <w:start w:val="1"/>
      <w:numFmt w:val="decimal"/>
      <w:lvlText w:val="%1.%2.%3"/>
      <w:lvlJc w:val="left"/>
      <w:pPr>
        <w:ind w:left="1004" w:hanging="720"/>
      </w:pPr>
      <w:rPr>
        <w:rFonts w:hint="default"/>
        <w:color w:val="000000"/>
      </w:rPr>
    </w:lvl>
    <w:lvl w:ilvl="3">
      <w:start w:val="3"/>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47"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abstractNum w:abstractNumId="48" w15:restartNumberingAfterBreak="0">
    <w:nsid w:val="780F2496"/>
    <w:multiLevelType w:val="hybridMultilevel"/>
    <w:tmpl w:val="F474B478"/>
    <w:lvl w:ilvl="0" w:tplc="47A6F790">
      <w:start w:val="23"/>
      <w:numFmt w:val="decimal"/>
      <w:lvlText w:val="%1"/>
      <w:lvlJc w:val="left"/>
      <w:pPr>
        <w:ind w:left="4340" w:hanging="360"/>
      </w:pPr>
      <w:rPr>
        <w:rFonts w:hint="default"/>
      </w:rPr>
    </w:lvl>
    <w:lvl w:ilvl="1" w:tplc="08090019">
      <w:start w:val="1"/>
      <w:numFmt w:val="lowerLetter"/>
      <w:lvlText w:val="%2."/>
      <w:lvlJc w:val="left"/>
      <w:pPr>
        <w:ind w:left="5060" w:hanging="360"/>
      </w:pPr>
    </w:lvl>
    <w:lvl w:ilvl="2" w:tplc="0809001B" w:tentative="1">
      <w:start w:val="1"/>
      <w:numFmt w:val="lowerRoman"/>
      <w:lvlText w:val="%3."/>
      <w:lvlJc w:val="right"/>
      <w:pPr>
        <w:ind w:left="5780" w:hanging="180"/>
      </w:pPr>
    </w:lvl>
    <w:lvl w:ilvl="3" w:tplc="0809000F" w:tentative="1">
      <w:start w:val="1"/>
      <w:numFmt w:val="decimal"/>
      <w:lvlText w:val="%4."/>
      <w:lvlJc w:val="left"/>
      <w:pPr>
        <w:ind w:left="6500" w:hanging="360"/>
      </w:pPr>
    </w:lvl>
    <w:lvl w:ilvl="4" w:tplc="08090019" w:tentative="1">
      <w:start w:val="1"/>
      <w:numFmt w:val="lowerLetter"/>
      <w:lvlText w:val="%5."/>
      <w:lvlJc w:val="left"/>
      <w:pPr>
        <w:ind w:left="7220" w:hanging="360"/>
      </w:pPr>
    </w:lvl>
    <w:lvl w:ilvl="5" w:tplc="0809001B" w:tentative="1">
      <w:start w:val="1"/>
      <w:numFmt w:val="lowerRoman"/>
      <w:lvlText w:val="%6."/>
      <w:lvlJc w:val="right"/>
      <w:pPr>
        <w:ind w:left="7940" w:hanging="180"/>
      </w:pPr>
    </w:lvl>
    <w:lvl w:ilvl="6" w:tplc="0809000F" w:tentative="1">
      <w:start w:val="1"/>
      <w:numFmt w:val="decimal"/>
      <w:lvlText w:val="%7."/>
      <w:lvlJc w:val="left"/>
      <w:pPr>
        <w:ind w:left="8660" w:hanging="360"/>
      </w:pPr>
    </w:lvl>
    <w:lvl w:ilvl="7" w:tplc="08090019" w:tentative="1">
      <w:start w:val="1"/>
      <w:numFmt w:val="lowerLetter"/>
      <w:lvlText w:val="%8."/>
      <w:lvlJc w:val="left"/>
      <w:pPr>
        <w:ind w:left="9380" w:hanging="360"/>
      </w:pPr>
    </w:lvl>
    <w:lvl w:ilvl="8" w:tplc="0809001B" w:tentative="1">
      <w:start w:val="1"/>
      <w:numFmt w:val="lowerRoman"/>
      <w:lvlText w:val="%9."/>
      <w:lvlJc w:val="right"/>
      <w:pPr>
        <w:ind w:left="10100" w:hanging="180"/>
      </w:pPr>
    </w:lvl>
  </w:abstractNum>
  <w:abstractNum w:abstractNumId="49" w15:restartNumberingAfterBreak="0">
    <w:nsid w:val="7AB54D58"/>
    <w:multiLevelType w:val="multilevel"/>
    <w:tmpl w:val="E93C6B2C"/>
    <w:lvl w:ilvl="0">
      <w:start w:val="1"/>
      <w:numFmt w:val="decimal"/>
      <w:lvlText w:val="%1"/>
      <w:lvlJc w:val="left"/>
      <w:pPr>
        <w:ind w:left="560" w:hanging="560"/>
      </w:pPr>
      <w:rPr>
        <w:rFonts w:hint="default"/>
        <w:color w:val="000000"/>
      </w:rPr>
    </w:lvl>
    <w:lvl w:ilvl="1">
      <w:start w:val="14"/>
      <w:numFmt w:val="decimal"/>
      <w:lvlText w:val="%1.%2"/>
      <w:lvlJc w:val="left"/>
      <w:pPr>
        <w:ind w:left="560" w:hanging="5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43"/>
  </w:num>
  <w:num w:numId="29">
    <w:abstractNumId w:val="37"/>
  </w:num>
  <w:num w:numId="30">
    <w:abstractNumId w:val="39"/>
  </w:num>
  <w:num w:numId="31">
    <w:abstractNumId w:val="42"/>
  </w:num>
  <w:num w:numId="32">
    <w:abstractNumId w:val="31"/>
  </w:num>
  <w:num w:numId="33">
    <w:abstractNumId w:val="47"/>
  </w:num>
  <w:num w:numId="34">
    <w:abstractNumId w:val="45"/>
  </w:num>
  <w:num w:numId="35">
    <w:abstractNumId w:val="35"/>
  </w:num>
  <w:num w:numId="36">
    <w:abstractNumId w:val="32"/>
  </w:num>
  <w:num w:numId="37">
    <w:abstractNumId w:val="27"/>
  </w:num>
  <w:num w:numId="38">
    <w:abstractNumId w:val="38"/>
  </w:num>
  <w:num w:numId="39">
    <w:abstractNumId w:val="30"/>
  </w:num>
  <w:num w:numId="40">
    <w:abstractNumId w:val="48"/>
  </w:num>
  <w:num w:numId="41">
    <w:abstractNumId w:val="28"/>
  </w:num>
  <w:num w:numId="42">
    <w:abstractNumId w:val="36"/>
  </w:num>
  <w:num w:numId="43">
    <w:abstractNumId w:val="46"/>
  </w:num>
  <w:num w:numId="44">
    <w:abstractNumId w:val="34"/>
  </w:num>
  <w:num w:numId="45">
    <w:abstractNumId w:val="33"/>
  </w:num>
  <w:num w:numId="46">
    <w:abstractNumId w:val="44"/>
  </w:num>
  <w:num w:numId="47">
    <w:abstractNumId w:val="29"/>
  </w:num>
  <w:num w:numId="48">
    <w:abstractNumId w:val="41"/>
  </w:num>
  <w:num w:numId="49">
    <w:abstractNumId w:val="40"/>
  </w:num>
  <w:num w:numId="50">
    <w:abstractNumId w:val="4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A"/>
    <w:rsid w:val="0000593A"/>
    <w:rsid w:val="00073322"/>
    <w:rsid w:val="000733E7"/>
    <w:rsid w:val="00074D25"/>
    <w:rsid w:val="001341B7"/>
    <w:rsid w:val="001673F9"/>
    <w:rsid w:val="00182697"/>
    <w:rsid w:val="001A134A"/>
    <w:rsid w:val="001B0B9D"/>
    <w:rsid w:val="001E62C9"/>
    <w:rsid w:val="002332FA"/>
    <w:rsid w:val="002435DE"/>
    <w:rsid w:val="00251ECA"/>
    <w:rsid w:val="00261319"/>
    <w:rsid w:val="00265E20"/>
    <w:rsid w:val="0029259E"/>
    <w:rsid w:val="0029385B"/>
    <w:rsid w:val="002F2170"/>
    <w:rsid w:val="003051F1"/>
    <w:rsid w:val="003345CB"/>
    <w:rsid w:val="003574DC"/>
    <w:rsid w:val="00366ECE"/>
    <w:rsid w:val="00367657"/>
    <w:rsid w:val="003B2DF5"/>
    <w:rsid w:val="003C5E7D"/>
    <w:rsid w:val="004574D6"/>
    <w:rsid w:val="0046735D"/>
    <w:rsid w:val="00480AEF"/>
    <w:rsid w:val="004D59F4"/>
    <w:rsid w:val="004E470E"/>
    <w:rsid w:val="0056275B"/>
    <w:rsid w:val="00585312"/>
    <w:rsid w:val="005E31BA"/>
    <w:rsid w:val="00606C4C"/>
    <w:rsid w:val="006169A2"/>
    <w:rsid w:val="00623436"/>
    <w:rsid w:val="00633E3D"/>
    <w:rsid w:val="006368D4"/>
    <w:rsid w:val="006409DB"/>
    <w:rsid w:val="00642743"/>
    <w:rsid w:val="00652CA7"/>
    <w:rsid w:val="00672E5B"/>
    <w:rsid w:val="006771A5"/>
    <w:rsid w:val="006D569D"/>
    <w:rsid w:val="006F73B9"/>
    <w:rsid w:val="007003AE"/>
    <w:rsid w:val="007146C0"/>
    <w:rsid w:val="00753EDB"/>
    <w:rsid w:val="00757E85"/>
    <w:rsid w:val="00760257"/>
    <w:rsid w:val="007639FE"/>
    <w:rsid w:val="00786BB8"/>
    <w:rsid w:val="00814BE6"/>
    <w:rsid w:val="00824A86"/>
    <w:rsid w:val="0082767F"/>
    <w:rsid w:val="0086431D"/>
    <w:rsid w:val="00872E5F"/>
    <w:rsid w:val="008777C2"/>
    <w:rsid w:val="008B6E41"/>
    <w:rsid w:val="0091507F"/>
    <w:rsid w:val="00915F1D"/>
    <w:rsid w:val="00930C16"/>
    <w:rsid w:val="00981FE7"/>
    <w:rsid w:val="009B21B4"/>
    <w:rsid w:val="009C3DA6"/>
    <w:rsid w:val="009D5D7B"/>
    <w:rsid w:val="00A54912"/>
    <w:rsid w:val="00A62A97"/>
    <w:rsid w:val="00A62E3E"/>
    <w:rsid w:val="00A63468"/>
    <w:rsid w:val="00A70231"/>
    <w:rsid w:val="00AA202E"/>
    <w:rsid w:val="00AA7BE2"/>
    <w:rsid w:val="00AC3F01"/>
    <w:rsid w:val="00AC6371"/>
    <w:rsid w:val="00AD148A"/>
    <w:rsid w:val="00AE2FFB"/>
    <w:rsid w:val="00B40B02"/>
    <w:rsid w:val="00B45808"/>
    <w:rsid w:val="00B4627B"/>
    <w:rsid w:val="00BB5377"/>
    <w:rsid w:val="00C063B9"/>
    <w:rsid w:val="00C32132"/>
    <w:rsid w:val="00CA045C"/>
    <w:rsid w:val="00CD75D3"/>
    <w:rsid w:val="00D06956"/>
    <w:rsid w:val="00D12BC8"/>
    <w:rsid w:val="00D352BA"/>
    <w:rsid w:val="00D45524"/>
    <w:rsid w:val="00D62A58"/>
    <w:rsid w:val="00D734A4"/>
    <w:rsid w:val="00DB1D5F"/>
    <w:rsid w:val="00DB410E"/>
    <w:rsid w:val="00DB678E"/>
    <w:rsid w:val="00DC2ED1"/>
    <w:rsid w:val="00E1607E"/>
    <w:rsid w:val="00E24CC4"/>
    <w:rsid w:val="00E30A13"/>
    <w:rsid w:val="00E30E77"/>
    <w:rsid w:val="00E84EC8"/>
    <w:rsid w:val="00EC4EE7"/>
    <w:rsid w:val="00ED225E"/>
    <w:rsid w:val="00ED3FBE"/>
    <w:rsid w:val="00ED762E"/>
    <w:rsid w:val="00EE4D0F"/>
    <w:rsid w:val="00F262A5"/>
    <w:rsid w:val="00F57D52"/>
    <w:rsid w:val="00F75A7C"/>
    <w:rsid w:val="00FB1753"/>
    <w:rsid w:val="00FB1C71"/>
    <w:rsid w:val="00FF314C"/>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B1C71"/>
    <w:pPr>
      <w:autoSpaceDE w:val="0"/>
      <w:autoSpaceDN w:val="0"/>
      <w:adjustRightInd w:val="0"/>
      <w:ind w:left="940"/>
    </w:pPr>
    <w:rPr>
      <w:rFonts w:ascii="Arial" w:eastAsiaTheme="minorEastAsia" w:hAnsi="Arial" w:cs="Arial"/>
      <w:color w:val="auto"/>
    </w:rPr>
  </w:style>
  <w:style w:type="character" w:styleId="Hyperlink">
    <w:name w:val="Hyperlink"/>
    <w:basedOn w:val="DefaultParagraphFont"/>
    <w:uiPriority w:val="99"/>
    <w:semiHidden/>
    <w:unhideWhenUsed/>
    <w:rsid w:val="00251E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header" Target="header4.xml" />
  <Relationship Id="rId18" Type="http://schemas.openxmlformats.org/officeDocument/2006/relationships/footer" Target="footer5.xml" />
  <Relationship Id="rId3" Type="http://schemas.openxmlformats.org/officeDocument/2006/relationships/settings" Target="settings.xml" />
  <Relationship Id="rId21" Type="http://schemas.openxmlformats.org/officeDocument/2006/relationships/fontTable" Target="fontTable.xml" />
  <Relationship Id="rId7" Type="http://schemas.openxmlformats.org/officeDocument/2006/relationships/header" Target="header1.xml" />
  <Relationship Id="rId12" Type="http://schemas.openxmlformats.org/officeDocument/2006/relationships/footer" Target="footer3.xml" />
  <Relationship Id="rId17" Type="http://schemas.openxmlformats.org/officeDocument/2006/relationships/header" Target="header5.xml" />
  <Relationship Id="rId2" Type="http://schemas.openxmlformats.org/officeDocument/2006/relationships/styles" Target="styles.xml" />
  <Relationship Id="rId16" Type="http://schemas.openxmlformats.org/officeDocument/2006/relationships/hyperlink" Target="https://www.gov" TargetMode="External" />
  <Relationship Id="rId20" Type="http://schemas.openxmlformats.org/officeDocument/2006/relationships/footer" Target="footer6.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5" Type="http://schemas.openxmlformats.org/officeDocument/2006/relationships/hyperlink" Target="https://protect-eu.mimecast.com/s/NShMCNxBzcXyxEVcmva1a?domain=gov.uk" TargetMode="External" />
  <Relationship Id="rId10" Type="http://schemas.openxmlformats.org/officeDocument/2006/relationships/footer" Target="footer2.xml" />
  <Relationship Id="rId19" Type="http://schemas.openxmlformats.org/officeDocument/2006/relationships/header" Target="header6.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footer" Target="footer4.xml" />
  <Relationship Id="rId22" Type="http://schemas.openxmlformats.org/officeDocument/2006/relationships/theme" Target="theme/theme1.xml" />
</Relationships>
</file>

<file path=word/_rels/header4.xml.rels>&#65279;<?xml version="1.0" encoding="UTF-8" standalone="yes"?>
<Relationships xmlns="http://schemas.openxmlformats.org/package/2006/relationships">
  <Relationship Id="rId1" Type="http://schemas.openxmlformats.org/officeDocument/2006/relationships/image" Target="media/image1.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3</Pages>
  <Words>16260</Words>
  <Characters>89095</Characters>
  <Application>Microsoft Office Word</Application>
  <DocSecurity>0</DocSecurity>
  <Lines>1908</Lines>
  <Paragraphs>694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